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Hohle Gasse 35, 4323 Wallbach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983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7779026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4710225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