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46583556" name="019ed4a6-9f42-7692-8321-f848bd73de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499830" name="019ed4a6-9f42-7692-8321-f848bd73de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4820782" name="019ed4a6-e953-7412-8e41-70d60fac16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798973" name="019ed4a6-e953-7412-8e41-70d60fac16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07938122" name="019ed4a7-cf9a-76e0-bd74-507631e195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323283" name="019ed4a7-cf9a-76e0-bd74-507631e195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25877728" name="019ed4a8-51ff-726c-9d9a-1bc90edf9c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283132" name="019ed4a8-51ff-726c-9d9a-1bc90edf9c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3801517" name="019ed4a8-f923-71fd-a761-7046744196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0171714" name="019ed4a8-f923-71fd-a761-70467441961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209396" name="019ed4a9-78c2-7158-81a6-39f2c0c34d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151742" name="019ed4a9-78c2-7158-81a6-39f2c0c34d3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05955112" name="019ed4af-2565-7e5a-980e-cddf41ad51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9861035" name="019ed4af-2565-7e5a-980e-cddf41ad516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2839983" name="019ed4af-8536-79de-ae64-ca553c3889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400595" name="019ed4af-8536-79de-ae64-ca553c38895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29903033" name="019ed4b0-6d03-7598-9a61-feab886f7f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2274295" name="019ed4b0-6d03-7598-9a61-feab886f7fb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74570952" name="019ed4b0-bdf6-72cd-bda6-119a1c664a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3440693" name="019ed4b0-bdf6-72cd-bda6-119a1c664a2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1838214" name="019ed4b1-7895-76c5-ae2f-ad37e20a93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576332" name="019ed4b1-7895-76c5-ae2f-ad37e20a930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4645594" name="019ed4b1-f7a1-77b4-8db3-d50d91fefb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4905553" name="019ed4b1-f7a1-77b4-8db3-d50d91fefb4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35018521" name="019ed4b9-5e28-7ac8-89b0-fe7247595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230115" name="019ed4b9-5e28-7ac8-89b0-fe724759545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2501556" name="019ed4b9-c0a4-73a8-8a86-538f880d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9769653" name="019ed4b9-c0a4-73a8-8a86-538f880d818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62988" name="019ed4bb-ee25-7b9d-b09c-b88cc76876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1508551" name="019ed4bb-ee25-7b9d-b09c-b88cc768763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4125134" name="019ed4bc-408f-7c7c-9a99-55f0db75d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6051543" name="019ed4bc-408f-7c7c-9a99-55f0db75d8f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