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Eigi 6, 8932 Mettmenstetten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903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43355768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1309797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