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5611885" name="019eda54-22aa-7d9d-8fac-0e1247b03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110578" name="019eda54-22aa-7d9d-8fac-0e1247b03c8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0326289" name="019eda54-4558-7021-9a75-0728066a6a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260828" name="019eda54-4558-7021-9a75-0728066a6a4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81547357" name="019eda55-1c91-7d8a-8ff7-61be4fdea0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870976" name="019eda55-1c91-7d8a-8ff7-61be4fdea05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842973777" name="019eda55-4dce-7979-b12d-b05d2b615e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829876" name="019eda55-4dce-7979-b12d-b05d2b615e6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40858073" name="019eda56-4d66-7fc3-8519-d0ef7e2d71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613985" name="019eda56-4d66-7fc3-8519-d0ef7e2d713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2470937" name="019eda56-764b-7d34-b828-a798427da4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478479" name="019eda56-764b-7d34-b828-a798427da4a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20069361" name="019eda57-7a1f-7136-b29b-f5801018ab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023526" name="019eda57-7a1f-7136-b29b-f5801018abf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7513792" name="019eda57-a67f-7c7f-9005-9833ffb6e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427309" name="019eda57-a67f-7c7f-9005-9833ffb6e3d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2512402" name="019eda58-b0a8-7097-ac01-47f001dc5e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159767" name="019eda58-b0a8-7097-ac01-47f001dc5e2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4503207" name="019eda59-00d7-7a1a-a07a-394ca5d022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86039" name="019eda59-00d7-7a1a-a07a-394ca5d022f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371237" name="019eda59-ee55-7203-988f-63eedd4b2e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270705" name="019eda59-ee55-7203-988f-63eedd4b2ee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3076138" name="019eda5a-0be9-7d65-a2ff-2f6bb18652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012092" name="019eda5a-0be9-7d65-a2ff-2f6bb186523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00901460" name="019eda63-f369-7683-aad1-c2c2b124c9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390" name="019eda63-f369-7683-aad1-c2c2b124c92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7234866" name="019eda64-d397-7d8d-a9aa-11051c165a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106597" name="019eda64-d397-7d8d-a9aa-11051c165aa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33648621" name="019eda65-d74b-787b-9770-38e634c3c6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321230" name="019eda65-d74b-787b-9770-38e634c3c6a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50384487" name="019eda66-0b06-71e2-a02b-2bd3d25166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382589" name="019eda66-0b06-71e2-a02b-2bd3d251663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26703839" name="019eda67-c628-77db-ae28-3d78627c79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9328983" name="019eda67-c628-77db-ae28-3d78627c796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0419971" name="019eda68-4f92-7d94-9199-5055d2b44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222167" name="019eda68-4f92-7d94-9199-5055d2b44aa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982240" name="019eda69-84f4-7586-94e4-bd34d57076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747111" name="019eda69-84f4-7586-94e4-bd34d57076d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5923138" name="019eda69-a9d6-7a81-9fec-c1b636d0d9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298011" name="019eda69-a9d6-7a81-9fec-c1b636d0d99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0973617" name="019eda73-81c1-7747-8b51-6bef6b9fdc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526721" name="019eda73-81c1-7747-8b51-6bef6b9fdc7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7190517" name="019eda73-b5df-72df-82b8-87f3356467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059697" name="019eda73-b5df-72df-82b8-87f3356467c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66140409" name="019eda75-7651-7c29-9a48-68e1307d03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394972" name="019eda75-7651-7c29-9a48-68e1307d03f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3705654" name="019eda75-9d5a-73a9-ac3c-0abcdacb45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11401" name="019eda75-9d5a-73a9-ac3c-0abcdacb45a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20003022" name="019eda77-b94c-75ba-ac34-ca4a0f6510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334068" name="019eda77-b94c-75ba-ac34-ca4a0f6510d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24673462" name="019eda77-db14-7e19-b4eb-4f6f718e2d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625540" name="019eda77-db14-7e19-b4eb-4f6f718e2de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55062995" name="019eda7a-fc44-73b5-9e75-4f17a38b19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5067210" name="019eda7a-fc44-73b5-9e75-4f17a38b19d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4069426" name="019eda7b-2718-77ab-991d-11f299c19b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088130" name="019eda7b-2718-77ab-991d-11f299c19be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8086011" name="019eda7b-dfd1-7481-b423-a37e891e43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004479" name="019eda7b-dfd1-7481-b423-a37e891e43f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9985924" name="019eda7c-16d4-74ee-a3b0-ebdb445eeb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574025" name="019eda7c-16d4-74ee-a3b0-ebdb445eeb4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06562028" name="019eda7f-41ed-7b73-a29c-d86a0a2df4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538121" name="019eda7f-41ed-7b73-a29c-d86a0a2df4a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95541462" name="019eda7f-a5c4-70ee-8211-26302a04c4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362062" name="019eda7f-a5c4-70ee-8211-26302a04c4c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Räucherofen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6232830" name="019eda83-8acf-7aa6-9398-167a54ae79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311247" name="019eda83-8acf-7aa6-9398-167a54ae793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6128113" name="019eda83-c02b-73a0-bc8b-ae2fe8216e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253924" name="019eda83-c02b-73a0-bc8b-ae2fe8216ec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97619810" name="019eda8e-3be6-7036-9736-dc66d989d3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844391" name="019eda8e-3be6-7036-9736-dc66d989d340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059315" name="019eda8e-5575-7883-99ce-3beb320167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108670" name="019eda8e-5575-7883-99ce-3beb320167e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Stallfassade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492562784" name="019eda8e-fe29-727d-b6bd-d76be99875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006697" name="019eda8e-fe29-727d-b6bd-d76be99875a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972959" name="019eda8f-2aa9-7019-8c09-1480713424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466274" name="019eda8f-2aa9-7019-8c09-148071342410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Eigi 6, 8932 Mettmenstetten </w:t>
          </w:r>
        </w:p>
        <w:p>
          <w:pPr>
            <w:spacing w:before="0" w:after="0"/>
          </w:pPr>
          <w:r>
            <w:t>DN 903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