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Eigi 6, 8932 Mettmenstetten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903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84768322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610851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