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672998" name="019eda54-22aa-7d9d-8fac-0e1247b03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758091" name="019eda54-22aa-7d9d-8fac-0e1247b03c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856978" name="019eda54-4558-7021-9a75-0728066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12832" name="019eda54-4558-7021-9a75-0728066a6a4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17635451" name="019eda55-1c91-7d8a-8ff7-61be4fdea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138142" name="019eda55-1c91-7d8a-8ff7-61be4fdea05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8567618" name="019eda55-4dce-7979-b12d-b05d2b615e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413098" name="019eda55-4dce-7979-b12d-b05d2b615e6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701636" name="019eda56-4d66-7fc3-8519-d0ef7e2d7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415139" name="019eda56-4d66-7fc3-8519-d0ef7e2d71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8094054" name="019eda56-764b-7d34-b828-a798427da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63366" name="019eda56-764b-7d34-b828-a798427da4a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8169525" name="019eda57-7a1f-7136-b29b-f5801018ab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378482" name="019eda57-7a1f-7136-b29b-f5801018abf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286222" name="019eda57-a67f-7c7f-9005-9833ffb6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034861" name="019eda57-a67f-7c7f-9005-9833ffb6e3d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8354992" name="019eda58-b0a8-7097-ac01-47f001dc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540787" name="019eda58-b0a8-7097-ac01-47f001dc5e2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112540" name="019eda59-00d7-7a1a-a07a-394ca5d022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991882" name="019eda59-00d7-7a1a-a07a-394ca5d022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1430363" name="019eda59-ee55-7203-988f-63eedd4b2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630345" name="019eda59-ee55-7203-988f-63eedd4b2ee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055210" name="019eda5a-0be9-7d65-a2ff-2f6bb1865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103825" name="019eda5a-0be9-7d65-a2ff-2f6bb18652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1222477" name="019eda63-f369-7683-aad1-c2c2b124c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796700" name="019eda63-f369-7683-aad1-c2c2b124c92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662090" name="019eda64-d397-7d8d-a9aa-11051c165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099232" name="019eda64-d397-7d8d-a9aa-11051c165aa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3519585" name="019eda65-d74b-787b-9770-38e634c3c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511617" name="019eda65-d74b-787b-9770-38e634c3c6a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75771176" name="019eda66-0b06-71e2-a02b-2bd3d2516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286896" name="019eda66-0b06-71e2-a02b-2bd3d251663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5847533" name="019eda67-c628-77db-ae28-3d78627c79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900935" name="019eda67-c628-77db-ae28-3d78627c79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897868" name="019eda68-4f92-7d94-9199-5055d2b44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72439" name="019eda68-4f92-7d94-9199-5055d2b44a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0683917" name="019eda69-84f4-7586-94e4-bd34d5707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52032" name="019eda69-84f4-7586-94e4-bd34d57076d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28348" name="019eda69-a9d6-7a81-9fec-c1b636d0d9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208222" name="019eda69-a9d6-7a81-9fec-c1b636d0d99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46904" name="019eda73-81c1-7747-8b51-6bef6b9fd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165738" name="019eda73-81c1-7747-8b51-6bef6b9fdc7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890431" name="019eda73-b5df-72df-82b8-87f335646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905690" name="019eda73-b5df-72df-82b8-87f3356467c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351029" name="019eda75-7651-7c29-9a48-68e1307d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190745" name="019eda75-7651-7c29-9a48-68e1307d03f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781308" name="019eda75-9d5a-73a9-ac3c-0abcdacb4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17161" name="019eda75-9d5a-73a9-ac3c-0abcdacb45a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5375750" name="019eda77-b94c-75ba-ac34-ca4a0f65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441475" name="019eda77-b94c-75ba-ac34-ca4a0f6510d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3839680" name="019eda77-db14-7e19-b4eb-4f6f718e2d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913131" name="019eda77-db14-7e19-b4eb-4f6f718e2d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7241089" name="019eda7a-fc44-73b5-9e75-4f17a38b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32008" name="019eda7a-fc44-73b5-9e75-4f17a38b19d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485534" name="019eda7b-2718-77ab-991d-11f299c19b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379099" name="019eda7b-2718-77ab-991d-11f299c19b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475808" name="019eda7b-dfd1-7481-b423-a37e891e4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246492" name="019eda7b-dfd1-7481-b423-a37e891e43f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235760" name="019eda7c-16d4-74ee-a3b0-ebdb445eeb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372328" name="019eda7c-16d4-74ee-a3b0-ebdb445eeb4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0163247" name="019eda7f-41ed-7b73-a29c-d86a0a2df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905075" name="019eda7f-41ed-7b73-a29c-d86a0a2df4a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746620" name="019eda7f-a5c4-70ee-8211-26302a04c4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882996" name="019eda7f-a5c4-70ee-8211-26302a04c4c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Räucherofen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0177794" name="019eda83-8acf-7aa6-9398-167a54ae7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622087" name="019eda83-8acf-7aa6-9398-167a54ae793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627506" name="019eda83-c02b-73a0-bc8b-ae2fe8216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966312" name="019eda83-c02b-73a0-bc8b-ae2fe8216e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4462537" name="019eda8e-3be6-7036-9736-dc66d989d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748937" name="019eda8e-3be6-7036-9736-dc66d989d34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162770" name="019eda8e-5575-7883-99ce-3beb32016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914034" name="019eda8e-5575-7883-99ce-3beb320167e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21907644" name="019eda8e-fe29-727d-b6bd-d76be998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684642" name="019eda8e-fe29-727d-b6bd-d76be99875a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282027" name="019eda8f-2aa9-7019-8c09-1480713424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415260" name="019eda8f-2aa9-7019-8c09-14807134241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Eigi 6, 8932 Mettmenstetten </w:t>
          </w:r>
        </w:p>
        <w:p>
          <w:pPr>
            <w:spacing w:before="0" w:after="0"/>
          </w:pPr>
          <w:r>
            <w:t>DN 903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