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Boiler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BJ. 04.2025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Blumenweg 1, 8956 Killwangen</w:t>
          </w:r>
        </w:p>
        <w:p>
          <w:pPr>
            <w:spacing w:before="0" w:after="0"/>
          </w:pPr>
          <w:r>
            <w:t>DN 999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