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Blumenweg 1, 8956 Killwangen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48467878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93169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