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1, 8956 Killwangen</w:t>
          </w:r>
        </w:p>
        <w:p>
          <w:pPr>
            <w:spacing w:before="0" w:after="0"/>
          </w:pPr>
          <w:r>
            <w:t>DN 999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