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520507" name="019ed9ad-db84-7db4-96cd-66d9d6b099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923313" name="019ed9ad-db84-7db4-96cd-66d9d6b099c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363673" name="019ed9ae-1575-7d8b-835f-426f9d1fb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728536" name="019ed9ae-1575-7d8b-835f-426f9d1fb79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614957" name="019ed9ae-d071-759d-ae22-1f71b2e08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925463" name="019ed9ae-d071-759d-ae22-1f71b2e08d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9224036" name="019ed9af-4310-7e15-a5ad-a48eca81d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963088" name="019ed9af-4310-7e15-a5ad-a48eca81d98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4111793" name="019ed9b4-87d3-79f0-80cb-cf03f3db2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057737" name="019ed9b4-87d3-79f0-80cb-cf03f3db212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3339928" name="019ed9b4-c931-715a-a65c-8f6d00244a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103545" name="019ed9b4-c931-715a-a65c-8f6d00244ac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7977116" name="019ed9b9-9ae5-7c50-97d7-bda371d59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513022" name="019ed9b9-9ae5-7c50-97d7-bda371d5985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068388" name="019ed9b9-b1b7-7229-a4ec-e5a1e0165e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157277" name="019ed9b9-b1b7-7229-a4ec-e5a1e0165e0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7333190" name="019ed9c4-5fd6-776e-9f7a-6c4e86f8ca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593493" name="019ed9c4-5fd6-776e-9f7a-6c4e86f8ca7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560656" name="019ed9c4-a1bf-7d72-ab97-5b4d60f7f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805408" name="019ed9c4-a1bf-7d72-ab97-5b4d60f7f5d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6094079" name="019ed9d2-59b9-7202-acbb-992471dfa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312427" name="019ed9d2-59b9-7202-acbb-992471dfa6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757823" name="019ed9d2-970b-71aa-a107-b7912f94ba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127398" name="019ed9d2-970b-71aa-a107-b7912f94ba8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01781152" name="019ed9db-4537-7c6c-9a01-90fad76cd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800060" name="019ed9db-4537-7c6c-9a01-90fad76cd5e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179540" name="019ed9db-6868-76fb-8a80-1017e80114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320833" name="019ed9db-6868-76fb-8a80-1017e801145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076732" name="019ed9dc-32d3-7812-b66b-f6bfb9cfc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847154" name="019ed9dc-32d3-7812-b66b-f6bfb9cfcd4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245873" name="019ed9dc-642b-7b2e-a4c3-805e4a269c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664661" name="019ed9dc-642b-7b2e-a4c3-805e4a269cf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96082292" name="019ed9e6-589b-761a-9588-4f9c68b1b2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337167" name="019ed9e6-589b-761a-9588-4f9c68b1b2f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633691" name="019ed9e6-90f5-7362-b13f-cf772f26ab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983243" name="019ed9e6-90f5-7362-b13f-cf772f26abf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0066089" name="019ed9e7-146b-71a9-bd34-8de32e9642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972212" name="019ed9e7-146b-71a9-bd34-8de32e9642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204537" name="019ed9e7-2d8a-7729-81da-49d330efca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37934" name="019ed9e7-2d8a-7729-81da-49d330efcac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4405197" name="019ed9ea-20a3-7bff-8b17-4849caf8b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07948" name="019ed9ea-20a3-7bff-8b17-4849caf8bf0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535483" name="019ed9ea-4645-78a9-885b-1cc4a6271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070373" name="019ed9ea-4645-78a9-885b-1cc4a627106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5897107" name="019ed9ec-e460-7169-9847-eaead96f0d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16888" name="019ed9ec-e460-7169-9847-eaead96f0dc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1317528" name="019ed9ed-1495-78f7-b9a8-1f53f8a9d5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728269" name="019ed9ed-1495-78f7-b9a8-1f53f8a9d5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021445" name="019ed9fd-0552-763e-867c-4afdba86e0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939223" name="019ed9fd-0552-763e-867c-4afdba86e0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533487" name="019ed9fd-2b32-7b0b-9b0f-9e9a14f36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030451" name="019ed9fd-2b32-7b0b-9b0f-9e9a14f36b6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Blumenweg 1, 8956 Killwangen</w:t>
          </w:r>
        </w:p>
        <w:p>
          <w:pPr>
            <w:spacing w:before="0" w:after="0"/>
          </w:pPr>
          <w:r>
            <w:t>DN 999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