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Felsenstrasse 32, 4600 Olten</w:t>
          </w:r>
        </w:p>
        <w:p>
          <w:pPr>
            <w:spacing w:before="0" w:after="0"/>
          </w:pPr>
          <w:r>
            <w:t>DN 953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