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Felsenstrasse 32, 4600 Olten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DN 953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52650" cy="2880000"/>
            <wp:effectExtent l="0" t="0" r="0" b="0"/>
            <wp:docPr id="2026466378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898705252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