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gelblichen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4449690" name="019edb19-10a5-77cc-847d-44bce74629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55528" name="019edb19-10a5-77cc-847d-44bce74629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312947" name="019edb19-3421-7cb7-a8d4-63e03d1fde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330694" name="019edb19-3421-7cb7-a8d4-63e03d1fdef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40207942" name="019edb1a-87c7-77e4-a310-1bcf92908c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640285" name="019edb1a-87c7-77e4-a310-1bcf92908c4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3167795" name="019edb1a-af85-72a9-ac89-c6ad77d05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637044" name="019edb1a-af85-72a9-ac89-c6ad77d0584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6793302" name="019edb1b-8842-782c-be71-ced6c2bc40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382897" name="019edb1b-8842-782c-be71-ced6c2bc40c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2664023" name="019edb1b-c53e-7382-ba66-b6cede718e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786940" name="019edb1b-c53e-7382-ba66-b6cede718ef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4241141" name="019edb22-2da5-79d1-b54a-777a79bd74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205863" name="019edb22-2da5-79d1-b54a-777a79bd743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1738319" name="019edb22-4438-7b4b-abc2-6e5e9b90a2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568172" name="019edb22-4438-7b4b-abc2-6e5e9b90a2e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4372977" name="019edb36-58b2-7c55-9026-ff31b50d8c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500149" name="019edb36-58b2-7c55-9026-ff31b50d8c8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520747" name="019edb36-9774-7cdc-a6db-2452952dc1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87585" name="019edb36-9774-7cdc-a6db-2452952dc19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8697077" name="019edb37-ca0e-71b4-b75c-f77aa8e212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302143" name="019edb37-ca0e-71b4-b75c-f77aa8e2125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5503397" name="019edb37-fa8b-7598-8991-e66bebb47b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001773" name="019edb37-fa8b-7598-8991-e66bebb47ba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Gang/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4927473" name="019edb39-13c0-7785-8d0d-f50acf3794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702865" name="019edb39-13c0-7785-8d0d-f50acf3794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9224023" name="019edb39-3ef3-7872-9628-f98c8a4ac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138148" name="019edb39-3ef3-7872-9628-f98c8a4ac2d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4397462" name="019edb3a-0b59-7a50-95dc-905d76bb26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700793" name="019edb3a-0b59-7a50-95dc-905d76bb26f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5318797" name="019edb3a-43d5-7f21-9b31-478aa1fd7d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783364" name="019edb3a-43d5-7f21-9b31-478aa1fd7d2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gelblichen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89652221" name="019edb3c-9fad-7594-99e2-46012a878f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085567" name="019edb3c-9fad-7594-99e2-46012a878fe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6463285" name="019edb3c-b9e9-7054-be4e-0b827c0b75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84638" name="019edb3c-b9e9-7054-be4e-0b827c0b753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54105191" name="019edb40-a3aa-7fe2-ba91-a7a1741d17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862275" name="019edb40-a3aa-7fe2-ba91-a7a1741d17c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8414963" name="019edb40-bdda-756d-9509-305a021470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714213" name="019edb40-bdda-756d-9509-305a0214709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77081759" name="019edb44-adab-7989-8368-a6bc1fd51a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998833" name="019edb44-adab-7989-8368-a6bc1fd51a4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7918289" name="019edb44-d29d-7f05-9a4b-24fa01c34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7234" name="019edb44-d29d-7f05-9a4b-24fa01c34fb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793980" name="019edb46-4801-755d-ad41-6b42df524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638562" name="019edb46-4801-755d-ad41-6b42df52444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8863508" name="019edb46-6976-7c6e-9bc1-09c8f3db7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252786" name="019edb46-6976-7c6e-9bc1-09c8f3db766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Geschoss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gelblichen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3670915" name="019edb47-ee6c-70d6-b932-1af1a51ca4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458194" name="019edb47-ee6c-70d6-b932-1af1a51ca40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40274729" name="019edb48-306f-7c94-a917-9cf0305f8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107468" name="019edb48-306f-7c94-a917-9cf0305f8b9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52545833" name="019edb4e-dd20-7001-a183-8c3bfd2226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37690" name="019edb4e-dd20-7001-a183-8c3bfd2226b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82825790" name="019edb4f-12f6-7529-a152-ebaac740b9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497715" name="019edb4f-12f6-7529-a152-ebaac740b90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9436213" name="019edb50-2540-7b01-bf5e-7b5816ba8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593930" name="019edb50-2540-7b01-bf5e-7b5816ba882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3272686" name="019edb50-4c2a-74b0-99b2-6da491981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8948" name="019edb50-4c2a-74b0-99b2-6da491981f5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5923396" name="019edb57-469b-7558-ade8-8ec3564313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493381" name="019edb57-469b-7558-ade8-8ec35643135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0243476" name="019edb57-6abd-7a31-9235-c5675e5bad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513820" name="019edb57-6abd-7a31-9235-c5675e5bad3d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34009190" name="019edb58-0df6-718a-b0e5-559a641e2a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287352" name="019edb58-0df6-718a-b0e5-559a641e2ac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1105473" name="019edb58-33ba-7010-babc-8852844735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816218" name="019edb58-33ba-7010-babc-885284473504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Wand/Decke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52284646" name="019edb58-e7cb-7ef3-9dcc-3f7e30a6a2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371032" name="019edb58-e7cb-7ef3-9dcc-3f7e30a6a2e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4129736" name="019edb59-2055-75e1-b5d5-8ebb106963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562892" name="019edb59-2055-75e1-b5d5-8ebb106963b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72462887" name="019edb5b-d311-73de-8a61-854b73b470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614519" name="019edb5b-d311-73de-8a61-854b73b470c8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7780598" name="019edb5c-0392-77bc-986e-d2f2a6dbc5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378521" name="019edb5c-0392-77bc-986e-d2f2a6dbc58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76031786" name="019edb5c-d07c-7613-b584-e76be42d72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815139" name="019edb5c-d07c-7613-b584-e76be42d720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9605983" name="019edb5c-edfd-77c9-bcf5-6629203498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368650" name="019edb5c-edfd-77c9-bcf5-662920349829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75680428" name="019edb61-a551-7d1b-aa8c-5cbcf4231b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185435" name="019edb61-a551-7d1b-aa8c-5cbcf4231bbf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9800019" name="019edb61-ced3-7b58-9ed2-8ddce76718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344662" name="019edb61-ced3-7b58-9ed2-8ddce767186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6686316" name="019edb62-78e5-722f-a902-dcf0f962b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273967" name="019edb62-78e5-722f-a902-dcf0f962b0e4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0211568" name="019edb62-a0c9-74c3-8a78-f75d8e812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745160" name="019edb62-a0c9-74c3-8a78-f75d8e81249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26316939" name="019edb66-eeb0-71ee-b66f-eeffdbe77d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906867" name="019edb66-eeb0-71ee-b66f-eeffdbe77d7b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9316177" name="019edb67-15f4-76c4-b612-90d605a53d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81999" name="019edb67-15f4-76c4-b612-90d605a53d43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89035403" name="019edb67-bb13-7daf-bc36-23f1e17554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845663" name="019edb67-bb13-7daf-bc36-23f1e1755430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159332" name="019edb67-ef70-7f96-b13c-f29ce3b41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323042" name="019edb67-ef70-7f96-b13c-f29ce3b413d2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Geschoss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5165690" name="019edb6d-6ac5-7baf-b317-484850fbbb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089158" name="019edb6d-6ac5-7baf-b317-484850fbbb2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01243226" name="019edb6d-821e-7621-91c6-8a23c4406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115085" name="019edb6d-821e-7621-91c6-8a23c4406481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3937960" name="019edb6e-3c70-731c-9ce2-0a0d4222d3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134513" name="019edb6e-3c70-731c-9ce2-0a0d4222d3dc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4424631" name="019edb6e-6726-7b2e-bc58-fb127a2911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647581" name="019edb6e-6726-7b2e-bc58-fb127a291154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07112083" name="019edb70-9317-703c-ae40-e595ace037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764376" name="019edb70-9317-703c-ae40-e595ace03725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8976521" name="019edb70-d3c3-7e6d-867d-ef73e3dc1a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67012" name="019edb70-d3c3-7e6d-867d-ef73e3dc1a5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3214820" name="019edb7e-db0b-7894-8f32-55d66b583d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257788" name="019edb7e-db0b-7894-8f32-55d66b583de1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1911733" name="019edb7e-fd7f-792b-98d7-08516ff2e9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56490" name="019edb7e-fd7f-792b-98d7-08516ff2e92f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Felsenstrasse 32, 4600 Olten</w:t>
          </w:r>
        </w:p>
        <w:p>
          <w:pPr>
            <w:spacing w:before="0" w:after="0"/>
          </w:pPr>
          <w:r>
            <w:t>DN 953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footer.xml" Type="http://schemas.openxmlformats.org/officeDocument/2006/relationships/footer" Id="rId6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