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Hartbertstrasse 20,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71700" cy="2880000"/>
            <wp:effectExtent l="0" t="0" r="0" b="0"/>
            <wp:docPr id="124395181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896718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