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und Soensa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7405806" name="019ecb16-ee39-71a0-8e39-0dd2244c21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67998" name="019ecb16-ee39-71a0-8e39-0dd2244c21c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4267148" name="019ecb17-0bd9-7442-abce-07f1db4677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362528" name="019ecb17-0bd9-7442-abce-07f1db4677b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3357053" name="019ecb18-1c12-7e46-aa96-9dddd5ae19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886089" name="019ecb18-1c12-7e46-aa96-9dddd5ae194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159376" name="019ecb18-64ac-7c51-8107-e24706c8ab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784248" name="019ecb18-64ac-7c51-8107-e24706c8ab3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4089938" name="019ecb18-b19b-7443-bac7-603fc5922d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643243" name="019ecb18-b19b-7443-bac7-603fc5922de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77087" name="019ecb18-f473-7ada-b8a3-2d1ba765e9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560756" name="019ecb18-f473-7ada-b8a3-2d1ba765e9a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8118717" name="019ecb19-3770-7219-9245-c37d159ebe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769129" name="019ecb19-3770-7219-9245-c37d159ebeb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555786" name="019ecb19-6209-7052-a818-7be903046e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409170" name="019ecb19-6209-7052-a818-7be903046ee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4321858" name="019ecb19-ac2d-7e5f-808c-f7a48e4888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846390" name="019ecb19-ac2d-7e5f-808c-f7a48e4888b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0047829" name="019ecb19-c6b4-7402-b327-f3b1a83c90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002902" name="019ecb19-c6b4-7402-b327-f3b1a83c90a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2250976" name="019ecb1a-59fa-72c8-9372-dbf40873fd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701930" name="019ecb1a-59fa-72c8-9372-dbf40873fde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8457031" name="019ecb1a-91e8-7c0f-b459-99e03d0a65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2156019" name="019ecb1a-91e8-7c0f-b459-99e03d0a655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5829743" name="019ecb1a-d31d-7eec-9b45-625a2e5305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746748" name="019ecb1a-d31d-7eec-9b45-625a2e5305d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4516546" name="019ecb1a-f623-7ab6-9512-eb51b99444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690451" name="019ecb1a-f623-7ab6-9512-eb51b994441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087266" name="019ecb1b-5177-779d-aa0c-32fff3d562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455068" name="019ecb1b-5177-779d-aa0c-32fff3d5621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7131436" name="019ecb1b-8854-76f2-ac4c-5554bb9b77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082883" name="019ecb1b-8854-76f2-ac4c-5554bb9b771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6349485" name="019ecb1d-2cf5-7688-8524-9efbe042a5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293488" name="019ecb1d-2cf5-7688-8524-9efbe042a59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5330028" name="019ecb1d-5b5a-7657-a7b7-740e415bbe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563390" name="019ecb1d-5b5a-7657-a7b7-740e415bbe0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7220480" name="019ecb1d-c2d6-73c3-b25c-6edc28c6ab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264680" name="019ecb1d-c2d6-73c3-b25c-6edc28c6ab7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0073201" name="019ecb1d-e150-7449-ad6c-b46f8b2eb7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835669" name="019ecb1d-e150-7449-ad6c-b46f8b2eb74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Fensterrahmen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3019312" name="019ecb1e-c8a9-71b7-9f70-89856c8486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675392" name="019ecb1e-c8a9-71b7-9f70-89856c84866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8059500" name="019ecb1e-ea9f-73b5-b08b-30b5420d9f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273719" name="019ecb1e-ea9f-73b5-b08b-30b5420d9f20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1923575" name="019ecb20-f611-7c13-bfe4-04c4560316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916562" name="019ecb20-f611-7c13-bfe4-04c45603161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6029854" name="019ecb21-0cc1-7cda-bcf7-c76ae96e5a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754595" name="019ecb21-0cc1-7cda-bcf7-c76ae96e5a1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4034514" name="019ecb21-6956-7515-bbd5-e553e12f4c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715093" name="019ecb21-6956-7515-bbd5-e553e12f4c1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0780107" name="019ecb21-7bee-7d4e-aeab-0a6a108d84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077095" name="019ecb21-7bee-7d4e-aeab-0a6a108d843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0592328" name="019ecb22-1a9f-7271-b68c-1eaa1c63ed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992438" name="019ecb22-1a9f-7271-b68c-1eaa1c63ed9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1073358" name="019ecb22-65ec-7409-a498-f0085296d5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537363" name="019ecb22-65ec-7409-a498-f0085296d52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28715" name="019ecb23-0284-77fc-a241-60a4d726a1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661393" name="019ecb23-0284-77fc-a241-60a4d726a1d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8077638" name="019ecb23-3274-7ca4-9f19-76b1b5c5b7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471103" name="019ecb23-3274-7ca4-9f19-76b1b5c5b76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Rohrummantelung </w:t>
            </w:r>
          </w:p>
          <w:p>
            <w:pPr>
              <w:spacing w:before="0" w:after="0"/>
            </w:pPr>
            <w:r>
              <w:t>Warmwasserleitung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5702839" name="019ecb24-6e05-74bd-8385-c266d949df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856460" name="019ecb24-6e05-74bd-8385-c266d949df6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2782574" name="019ecb24-ad1b-7066-bfab-a735e6ec8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345782" name="019ecb24-ad1b-7066-bfab-a735e6ec8153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8240631" name="019ecb26-1871-7476-8e61-3a1602776b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642064" name="019ecb26-1871-7476-8e61-3a1602776b6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778997"/>
                  <wp:effectExtent l="0" t="0" r="0" b="0"/>
                  <wp:docPr id="340019979" name="019ecc23-368d-7ed3-b64b-8d02db951b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161278" name="019ecc23-368d-7ed3-b64b-8d02db951b6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778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Hartbertstrasse 20, 7000 Chur</w:t>
          </w:r>
        </w:p>
        <w:p>
          <w:pPr>
            <w:spacing w:before="0" w:after="0"/>
          </w:pPr>
          <w:r>
            <w:t>994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