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Langgasse 20, St. Gallen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996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12457507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6483473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