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Fassde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5239671" name="019ed4e4-4c49-7c05-b217-f52ca575d2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2271897" name="019ed4e4-4c49-7c05-b217-f52ca575d20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7769488" name="019ed4e4-5df8-73aa-9a69-23a923ba4d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3732540" name="019ed4e4-5df8-73aa-9a69-23a923ba4ddd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Waschküchen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855975" name="019ed4f3-197a-7947-bc9d-31947b6429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1256752" name="019ed4f3-197a-7947-bc9d-31947b642985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2390805" name="019ed4f3-2fa5-7d94-bcdc-bacdca17b4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130825" name="019ed4f3-2fa5-7d94-bcdc-bacdca17b4aa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Waschküchen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455990" name="019ed4f5-8c02-7700-96f0-40c8cea1a8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365799" name="019ed4f5-8c02-7700-96f0-40c8cea1a85b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9618300" name="019ed4f5-b6cb-7d74-85e3-e6b16dd149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0498735" name="019ed4f5-b6cb-7d74-85e3-e6b16dd1497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Waschküchen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8147594" name="019ed4f6-d680-7726-832f-2a26b81337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5493144" name="019ed4f6-d680-7726-832f-2a26b813373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1454611" name="019ed4f6-f58c-74db-844d-cbfa65002f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7356287" name="019ed4f6-f58c-74db-844d-cbfa65002fd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738882" name="019ed4f8-ee74-7723-a693-62d410a154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5194375" name="019ed4f8-ee74-7723-a693-62d410a1548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3372201" name="019ed4f8-fff0-7270-9a06-abdacefeaa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1330968" name="019ed4f8-fff0-7270-9a06-abdacefeaafc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8996043" name="019ed4f9-83a8-7054-81c3-8dec7928ba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2660371" name="019ed4f9-83a8-7054-81c3-8dec7928ba67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4988782" name="019ed4f9-a457-772b-bfec-18b06cbc4b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0833566" name="019ed4f9-a457-772b-bfec-18b06cbc4b7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Liftraum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4303698" name="019ed4fb-8b8b-76c2-a20d-c1c8969291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4659960" name="019ed4fb-8b8b-76c2-a20d-c1c89692914b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9561335" name="019ed4fb-b518-741b-88eb-826dd10fcc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8026393" name="019ed4fb-b518-741b-88eb-826dd10fcc10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Liftraum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3107539" name="019ed4fc-35b9-75ec-8e1a-6e78c86ff0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8200639" name="019ed4fc-35b9-75ec-8e1a-6e78c86ff07f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8011998" name="019ed4fc-80d0-70a3-a385-5d9301d81e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5492460" name="019ed4fc-80d0-70a3-a385-5d9301d81e5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Trocknungsräume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7280528" name="019ed4ff-a30d-74ae-9a3f-28762515e5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7221187" name="019ed4ff-a30d-74ae-9a3f-28762515e55d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6590599" name="019ed4ff-de05-7686-bc9c-671d0edc7c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4801391" name="019ed4ff-de05-7686-bc9c-671d0edc7c37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Räume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024542" name="019ed501-835f-75bf-96ba-ce10b20375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5123168" name="019ed501-835f-75bf-96ba-ce10b203754b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4812029" name="019ed502-1113-75a5-994c-23453904ca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9597356" name="019ed502-1113-75a5-994c-23453904ca6b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3436569" name="019ed504-3e46-7b16-aca2-30c06cc20a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5742009" name="019ed504-3e46-7b16-aca2-30c06cc20ab2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5193082" name="019ed504-5f66-7876-96d2-72da29fcd0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4403251" name="019ed504-5f66-7876-96d2-72da29fcd066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3034616" name="019ed505-0f0e-7d01-a38a-79535c8ac2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0111654" name="019ed505-0f0e-7d01-a38a-79535c8ac2a3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435525" name="019ed505-2616-78ce-8f80-e339160298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3392154" name="019ed505-2616-78ce-8f80-e339160298e1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899323" name="019ed508-5540-78bf-8e2c-d6880c7bc4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272889" name="019ed508-5540-78bf-8e2c-d6880c7bc431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1490230" name="019ed508-7bda-7708-9201-cf606f0555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3895829" name="019ed508-7bda-7708-9201-cf606f055536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2367937" name="019ed509-b5d5-738a-8c2f-752d6f6623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8579819" name="019ed509-b5d5-738a-8c2f-752d6f6623e4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5742357" name="019ed509-d699-774e-a224-ec5e700a7c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8913326" name="019ed509-d699-774e-a224-ec5e700a7c00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Fassde </w:t>
            </w:r>
          </w:p>
          <w:p>
            <w:pPr>
              <w:spacing w:before="0" w:after="0"/>
            </w:pPr>
            <w:r>
              <w:t>3. OG -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2905462" name="019ed511-1820-74af-97af-f03ffbd07b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2804968" name="019ed511-1820-74af-97af-f03ffbd07b09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2232225" name="019ed511-3485-7540-a911-cd4aed1563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128737" name="019ed511-3485-7540-a911-cd4aed15634d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Langgasse 20, St. Gallen</w:t>
          </w:r>
        </w:p>
        <w:p>
          <w:pPr>
            <w:spacing w:before="0" w:after="0"/>
          </w:pPr>
          <w:r>
            <w:t>996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