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lggerstrasse 3, Schlatt</w:t>
          </w:r>
        </w:p>
        <w:p>
          <w:pPr>
            <w:spacing w:before="0" w:after="0"/>
          </w:pPr>
          <w:r>
            <w:t>9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