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Elggerstrasse 3, Schlatt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793944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2563978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