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7542136" name="019ed460-2c0c-779e-b3f4-debaa6e2dc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808306" name="019ed460-2c0c-779e-b3f4-debaa6e2dce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1328405" name="019ed460-425e-7fbc-b76a-a0ea871428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224613" name="019ed460-425e-7fbc-b76a-a0ea871428d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