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Hohle Gasse 35, 4323 Wallbach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151785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552649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