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12542651" name="019ed4a6-9f42-7692-8321-f848bd73de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209128" name="019ed4a6-9f42-7692-8321-f848bd73de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3637396" name="019ed4a6-e953-7412-8e41-70d60fac16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4569150" name="019ed4a6-e953-7412-8e41-70d60fac16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71978281" name="019ed4a7-cf9a-76e0-bd74-507631e195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6601508" name="019ed4a7-cf9a-76e0-bd74-507631e195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53310242" name="019ed4a8-51ff-726c-9d9a-1bc90edf9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273617" name="019ed4a8-51ff-726c-9d9a-1bc90edf9c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2559731" name="019ed4a8-f923-71fd-a761-704674419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776348" name="019ed4a8-f923-71fd-a761-70467441961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0925267" name="019ed4a9-78c2-7158-81a6-39f2c0c34d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851785" name="019ed4a9-78c2-7158-81a6-39f2c0c34d3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224105182" name="019ed4af-2565-7e5a-980e-cddf41ad5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899569" name="019ed4af-2565-7e5a-980e-cddf41ad516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5073151" name="019ed4af-8536-79de-ae64-ca553c3889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19515" name="019ed4af-8536-79de-ae64-ca553c38895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30489232" name="019ed4b0-6d03-7598-9a61-feab886f7f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9983712" name="019ed4b0-6d03-7598-9a61-feab886f7fb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55313808" name="019ed4b0-bdf6-72cd-bda6-119a1c664a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359399" name="019ed4b0-bdf6-72cd-bda6-119a1c664a2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5479428" name="019ed4b1-7895-76c5-ae2f-ad37e20a9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242956" name="019ed4b1-7895-76c5-ae2f-ad37e20a930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5615562" name="019ed4b1-f7a1-77b4-8db3-d50d91fefb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398290" name="019ed4b1-f7a1-77b4-8db3-d50d91fefb4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43149207" name="019ed4b9-5e28-7ac8-89b0-fe72475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0474915" name="019ed4b9-5e28-7ac8-89b0-fe724759545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238891" name="019ed4b9-c0a4-73a8-8a86-538f880d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103170" name="019ed4b9-c0a4-73a8-8a86-538f880d818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2138815" name="019ed4bb-ee25-7b9d-b09c-b88cc76876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4801904" name="019ed4bb-ee25-7b9d-b09c-b88cc768763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2063468" name="019ed4bc-408f-7c7c-9a99-55f0db75d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313333" name="019ed4bc-408f-7c7c-9a99-55f0db75d8f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