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Nussbaumweg 31, Bottmingen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984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2575604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2945576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