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OG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Gelblichen Teppichkleber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10480480" name="019eca1b-5f8f-7bb4-8c3c-5e07ef53fa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0271573" name="019eca1b-5f8f-7bb4-8c3c-5e07ef53fa8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4161497" name="019eca1b-b520-7b2f-a38f-14434199dc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049227" name="019eca1b-b520-7b2f-a38f-14434199dc0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Kinder-Schlafzimmer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4357449" name="019eca1c-c64c-7204-8899-19a24eacf5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9209015" name="019eca1c-c64c-7204-8899-19a24eacf54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0017376" name="019eca1c-fb18-7289-9071-2602eaad90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481358" name="019eca1c-fb18-7289-9071-2602eaad900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EG-OG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6938547" name="019eca1e-98fb-7377-9ef6-038bc83707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6477286" name="019eca1e-98fb-7377-9ef6-038bc83707b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6661836" name="019eca1e-cd72-75a9-85a5-0e069554b2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7405568" name="019eca1e-cd72-75a9-85a5-0e069554b2c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7530296" name="019eca22-aa5f-7d22-8bb4-445a3a3448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5876744" name="019eca22-aa5f-7d22-8bb4-445a3a3448a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2157255" name="019eca22-e776-76bd-b39b-81d2762876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2968955" name="019eca22-e776-76bd-b39b-81d2762876e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05921463" name="019eca23-a6c5-74f7-aa00-817f42621b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1807890" name="019eca23-a6c5-74f7-aa00-817f42621b6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55456305" name="019eca24-040e-7c71-83f1-1f2973db42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3460044" name="019eca24-040e-7c71-83f1-1f2973db42aa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Elternschlafzimmer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55437473" name="019eca24-d4a5-79bc-badd-8b2d9e74e7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607890" name="019eca24-d4a5-79bc-badd-8b2d9e74e75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89326846" name="019eca25-38bb-7f38-a601-f7c73e8c9e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5245055" name="019eca25-38bb-7f38-a601-f7c73e8c9e3a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515423" name="019eca5b-0481-7061-ad18-9f83ad4c75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8041225" name="019eca5b-0481-7061-ad18-9f83ad4c756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18944170" name="019eca5b-8b8f-7570-91d3-a22a9b4baf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4647380" name="019eca5b-8b8f-7570-91d3-a22a9b4bafdd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92970979" name="019eca5c-566c-7a96-9f08-9195b506a0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0997168" name="019eca5c-566c-7a96-9f08-9195b506a01f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60994905" name="019eca5c-beb2-7f90-b2f3-7fcbb51b64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0755022" name="019eca5c-beb2-7f90-b2f3-7fcbb51b646a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9542474" name="019eca5d-7165-76d9-9e31-bee0efa91c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1544155" name="019eca5d-7165-76d9-9e31-bee0efa91c34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937294" name="019eca5d-8d4f-75f0-b78d-2096c4a73c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6519913" name="019eca5d-8d4f-75f0-b78d-2096c4a73cb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5713835" name="019eca5e-1314-7860-b003-cadc61c579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2160059" name="019eca5e-1314-7860-b003-cadc61c579e2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5328136" name="019eca5e-3e23-7864-bcc1-f5e7e3f317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2891115" name="019eca5e-3e23-7864-bcc1-f5e7e3f3171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Dusche/ 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2630527" name="019eca5f-1cca-77c3-8151-c6282fa561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923838" name="019eca5f-1cca-77c3-8151-c6282fa561c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5301940" name="019eca5f-4184-7060-ae43-bc6a3a6159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4507603" name="019eca5f-4184-7060-ae43-bc6a3a6159e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Dusche/ 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25309485" name="019eca5f-e5a4-746d-8c25-b33f1470dd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3786833" name="019eca5f-e5a4-746d-8c25-b33f1470ddc8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89589971" name="019eca60-6535-7167-a3cb-3dc7abeb13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1593582" name="019eca60-6535-7167-a3cb-3dc7abeb1304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Dusche/ 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37055792" name="019eca60-d978-7000-a0e1-5075bfd9eb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9538117" name="019eca60-d978-7000-a0e1-5075bfd9eb9c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0261674" name="019eca61-2c14-7be5-b29f-7985e1abeb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3720585" name="019eca61-2c14-7be5-b29f-7985e1abeb97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Parkettboden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21449831" name="019eca62-2305-70f1-a629-e88d615d1a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6729423" name="019eca62-2305-70f1-a629-e88d615d1a98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0509408" name="019eca62-44a4-79df-872e-30dbb2cd96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3527617" name="019eca62-44a4-79df-872e-30dbb2cd96e6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39714169" name="019eca63-48f5-77f8-9119-0f71b2a81d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2456490" name="019eca63-48f5-77f8-9119-0f71b2a81de0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2220663" name="019eca63-8e29-71fa-8dd9-79e34b3c7b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9599862" name="019eca63-8e29-71fa-8dd9-79e34b3c7bc5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14721634" name="019eca64-3fb5-7d97-b61b-07149a5c6d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1751767" name="019eca64-3fb5-7d97-b61b-07149a5c6dd9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9982058" name="019eca64-7016-76c9-ac70-e3d087733c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4802142" name="019eca64-7016-76c9-ac70-e3d087733c66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58503455" name="019eca66-b49d-75dd-84bf-19114a4d90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0868484" name="019eca66-b49d-75dd-84bf-19114a4d9011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5018591" name="019eca66-f9c1-7866-98c1-0fee089640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9631157" name="019eca66-f9c1-7866-98c1-0fee08964052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18219250" name="019eca67-c358-7294-8190-7266b291cb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3066763" name="019eca67-c358-7294-8190-7266b291cb2e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6485896" name="019eca68-356b-7d42-b897-883370af3a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8316818" name="019eca68-356b-7d42-b897-883370af3ac7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2026194" name="019eca69-c180-75c6-8858-1f836bbe2b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8524689" name="019eca69-c180-75c6-8858-1f836bbe2b5f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5845788" name="019eca69-de4c-7d74-a24a-d583023465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5321686" name="019eca69-de4c-7d74-a24a-d58302346562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7519219" name="019eca71-4da0-7378-80a5-3a884961f5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3324239" name="019eca71-4da0-7378-80a5-3a884961f5af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3420398" name="019eca71-b0e0-7405-8929-4dfc6040bf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0368061" name="019eca71-b0e0-7405-8929-4dfc6040bfa3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4853613" name="019eca72-8169-7725-97c1-01112d7341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1127917" name="019eca72-8169-7725-97c1-01112d7341d0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3533735" name="019eca72-db0e-74fd-b583-4f3a4a2a38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4586902" name="019eca72-db0e-74fd-b583-4f3a4a2a3823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UG </w:t>
            </w:r>
          </w:p>
          <w:p>
            <w:pPr>
              <w:spacing w:before="0" w:after="0"/>
            </w:pPr>
            <w:r>
              <w:t>EG-UG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4463755" name="019eca73-b638-7fdf-b8cb-aac0cb06d5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960778" name="019eca73-b638-7fdf-b8cb-aac0cb06d5d7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6588580" name="019eca73-e060-741f-9b7a-5ca0441598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064783" name="019eca73-e060-741f-9b7a-5ca044159860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Dachabdeckung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61252659" name="019eca7c-eccb-7052-a516-f749ffa0f1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4492761" name="019eca7c-eccb-7052-a516-f749ffa0f1bf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9799918" name="019eca7d-65d0-74ea-b3c7-9a3d7d9992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5903658" name="019eca7d-65d0-74ea-b3c7-9a3d7d999204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Nussbaumweg 31, Bottmingen</w:t>
          </w:r>
        </w:p>
        <w:p>
          <w:pPr>
            <w:spacing w:before="0" w:after="0"/>
          </w:pPr>
          <w:r>
            <w:t>DN 984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footer.xml" Type="http://schemas.openxmlformats.org/officeDocument/2006/relationships/footer" Id="rId5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