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Hallenbad. Speerstrasse 95, 8820 Wädenswil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79639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055609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