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Hallenbad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Fliesenkleber Grau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35304064" name="019ecae2-7535-7604-b626-b285821942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6115297" name="019ecae2-7535-7604-b626-b285821942f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86753617" name="019ecae3-5c51-7db1-8b82-fa46a4c67a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4314324" name="019ecae3-5c51-7db1-8b82-fa46a4c67ac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Hallenbad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Fliesenkleber Weiss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99069207" name="019ecae6-ff3b-7480-900c-5127b29c61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6528424" name="019ecae6-ff3b-7480-900c-5127b29c616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21323110" name="019ecae7-3106-7009-a0a5-5759e99733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9814953" name="019ecae7-3106-7009-a0a5-5759e997338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Hallenbad. Speerstrasse 95, 8820 Wädenswil</w:t>
          </w:r>
        </w:p>
        <w:p>
          <w:pPr>
            <w:spacing w:before="0" w:after="0"/>
          </w:pPr>
          <w:r>
            <w:t>DN 981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