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Nordstrasse 70, 8006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1409017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149313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