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 Bad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Floorflex mit bituminösem 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52845346" name="019ecf31-0fe0-764e-95b0-e82874e50fc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4486786" name="019ecf31-0fe0-764e-95b0-e82874e50fc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61134365" name="019ecf31-9761-7627-ba5b-6893220b5f6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7098553" name="019ecf31-9761-7627-ba5b-6893220b5f6b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 Bad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4009036" name="019ecf39-e83c-784a-8bfd-47914ed2d63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1867083" name="019ecf39-e83c-784a-8bfd-47914ed2d63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60052839" name="019ecf3a-1902-780a-834c-5d246283069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03666" name="019ecf3a-1902-780a-834c-5d246283069c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 Bad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75362929" name="019ecf3b-8cea-79cf-8953-7e113fb7a00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6288184" name="019ecf3b-8cea-79cf-8953-7e113fb7a005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39454266" name="019ecf3b-a153-7990-95a6-d17f1b782b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5264069" name="019ecf3b-a153-7990-95a6-d17f1b782b38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 Bad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75506145" name="019ecf3d-76cd-7532-a2de-4f9e31d216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6252379" name="019ecf3d-76cd-7532-a2de-4f9e31d216e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32830864" name="019ecf3d-88df-78ed-aa90-66f0ef38f1b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4879786" name="019ecf3d-88df-78ed-aa90-66f0ef38f1bb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62480985" name="019ecf40-5333-75c1-8dd0-b95ba527084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4225113" name="019ecf40-5333-75c1-8dd0-b95ba5270845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42738373" name="019ecf40-6892-7535-a459-21b82b158c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715569" name="019ecf40-6892-7535-a459-21b82b158c93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47693723" name="019ecf41-76fc-7b89-96c7-70ffb168fa1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7163518" name="019ecf41-76fc-7b89-96c7-70ffb168fa18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83072326" name="019ecf42-1582-73e8-a0a0-d12a4e6cb7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5644195" name="019ecf42-1582-73e8-a0a0-d12a4e6cb712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alter Bodenbelag inkl. 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98497702" name="019ecf4b-99a3-70de-af40-f4d0d33ac83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6582251" name="019ecf4b-99a3-70de-af40-f4d0d33ac83c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6918872" name="019ecf4b-b400-7050-9369-ae5b237f01e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0902472" name="019ecf4b-b400-7050-9369-ae5b237f01e1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 Bad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14549527" name="019ecf4c-ea45-719c-ae28-c0d8a250729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3828586" name="019ecf4c-ea45-719c-ae28-c0d8a2507299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61465218" name="019ecf4d-04a0-758d-97d0-2392cd30cf0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3519234" name="019ecf4d-04a0-758d-97d0-2392cd30cf07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 Balkon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Anschlagkitt </w:t>
            </w:r>
          </w:p>
          <w:p>
            <w:pPr>
              <w:spacing w:before="0" w:after="0"/>
            </w:pPr>
            <w:r>
              <w:t>Fensterrahmen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68938780" name="019ecf4f-8c4e-7525-ab26-81a0249a42f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3366498" name="019ecf4f-8c4e-7525-ab26-81a0249a42f2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47283481" name="019ecf4f-be47-7a9d-9357-834abad0c85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9708183" name="019ecf4f-be47-7a9d-9357-834abad0c850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12144145" name="019ecf51-4414-7567-98b7-482808e1b83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4691301" name="019ecf51-4414-7567-98b7-482808e1b83a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62069606" name="019ecf51-64d5-7100-850a-d593b8838d7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0059148" name="019ecf51-64d5-7100-850a-d593b8838d7c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75682233" name="019ecf51-b16d-7905-a306-aedc521289e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7154023" name="019ecf51-b16d-7905-a306-aedc521289e9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6565365" name="019ecf51-ca6e-7879-a4a8-5f6af63678d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2203052" name="019ecf51-ca6e-7879-a4a8-5f6af63678de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41806106" name="019ecf52-ccb4-79ca-bb6d-3bb24e3c774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950922" name="019ecf52-ccb4-79ca-bb6d-3bb24e3c7748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79925373" name="019ecf52-eeaa-7459-a202-841dd594d0e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3790632" name="019ecf52-eeaa-7459-a202-841dd594d0e3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60076021" name="019ecf53-4a96-700c-8eec-6a03382b4d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1414676" name="019ecf53-4a96-700c-8eec-6a03382b4dd2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25642983" name="019ecf53-7434-7843-8671-a64d22e36ff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2650840" name="019ecf53-7434-7843-8671-a64d22e36ff3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5 Bad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89184992" name="019ecf55-50ef-70fe-add3-c9abe56d31e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5971714" name="019ecf55-50ef-70fe-add3-c9abe56d31eb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13114877" name="019ecf55-8171-73f7-adc9-811deb8c19c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9896352" name="019ecf55-8171-73f7-adc9-811deb8c19c7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5 Bad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54667010" name="019ecf58-1b69-7d43-bf64-aaf2dfde5c5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1233078" name="019ecf58-1b69-7d43-bf64-aaf2dfde5c5e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11579568" name="019ecf58-4b2b-779f-891d-c444f420074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9885294" name="019ecf58-4b2b-779f-891d-c444f4200743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5 Bad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58612075" name="019ecf59-bf9b-7fc9-bc00-c1fd31e7b55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0221899" name="019ecf59-bf9b-7fc9-bc00-c1fd31e7b555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79478533" name="019ecf59-d582-756a-a08d-9bd9c41c762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4964831" name="019ecf59-d582-756a-a08d-9bd9c41c7622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5 Bad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82038285" name="019ecf5a-bedf-74b5-8979-fc2e3bb052c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4113545" name="019ecf5a-bedf-74b5-8979-fc2e3bb052c5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737950" name="019ecf5a-e101-70e2-9e9d-0e537dab382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0180225" name="019ecf5a-e101-70e2-9e9d-0e537dab3828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5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(elastische) Bodenbeläge inkl. 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26636635" name="019ecf5d-4046-7058-8f65-37b425fa0a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4349044" name="019ecf5d-4046-7058-8f65-37b425fa0a8a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80288225" name="019ecf5d-6b69-7e70-9c87-4a4c341a55c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0849331" name="019ecf5d-6b69-7e70-9c87-4a4c341a55ca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5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15697021" name="019ecf5e-6b28-7182-ab81-1fead1b660a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5083391" name="019ecf5e-6b28-7182-ab81-1fead1b660a3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5948615" name="019ecf5e-8606-79ac-a4cd-aca0b2e2ac4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5471785" name="019ecf5e-8606-79ac-a4cd-aca0b2e2ac49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5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94814509" name="019ecf5f-9246-7552-9f73-c2c7ec7c6db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7708894" name="019ecf5f-9246-7552-9f73-c2c7ec7c6dbf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60418115" name="019ecf5f-b6d4-70b2-abab-ff3ade6ba40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6283020" name="019ecf5f-b6d4-70b2-abab-ff3ade6ba401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 Bad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34405937" name="019ecf67-96c9-7263-bbdc-b3e56a270b1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4124281" name="019ecf67-96c9-7263-bbdc-b3e56a270b10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51905100" name="019ecf67-b59e-7a85-b667-0d2e4efa03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3078078" name="019ecf67-b59e-7a85-b667-0d2e4efa0312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 Bad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32032885" name="019ecf68-3d59-7488-bec6-d87c7039f89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313084" name="019ecf68-3d59-7488-bec6-d87c7039f890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21489801" name="019ecf68-537a-7e5c-812b-aecc157404e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8776507" name="019ecf68-537a-7e5c-812b-aecc157404ea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7 Küche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14179524" name="019ecf6d-b7fe-7cc4-b76a-6884bf12a22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4902667" name="019ecf6d-b7fe-7cc4-b76a-6884bf12a222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5542936" name="019ecf6d-cbbe-7861-86ad-f56df0ea8f0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5396379" name="019ecf6d-cbbe-7861-86ad-f56df0ea8f0b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7 Küche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367587" name="019ecf6d-fda1-7cd1-bb0e-8b629956ae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3859987" name="019ecf6d-fda1-7cd1-bb0e-8b629956ae8a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9311868" name="019ecf6e-2319-7e87-b6b3-4e3b368b2e1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764147" name="019ecf6e-2319-7e87-b6b3-4e3b368b2e10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7 Küche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1698762" name="019ecf6d-6730-7947-b51a-399be16a6a3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6966716" name="019ecf6d-6730-7947-b51a-399be16a6a3c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43028385" name="019ecf6d-781a-7bc9-8ec8-070fb979f13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5794780" name="019ecf6d-781a-7bc9-8ec8-070fb979f136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7 Bad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1438144" name="019ecf77-443a-7926-98cd-59c6769b9ee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6640762" name="019ecf77-443a-7926-98cd-59c6769b9eed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75923724" name="019ecf77-6644-7792-b9e6-14ca2260bfc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7280587" name="019ecf77-6644-7792-b9e6-14ca2260bfc2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7 Bad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84690962" name="019ecf7d-57dd-71d7-8b76-581517e4b86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860099" name="019ecf7d-57dd-71d7-8b76-581517e4b864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37559331" name="019ecf7d-6ee2-7599-a4de-2fbd5a98aa5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2307871" name="019ecf7d-6ee2-7599-a4de-2fbd5a98aa51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7 Bad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9902895" name="019ecf7d-d44f-7cea-a2f8-199f4ffd31c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47451" name="019ecf7d-d44f-7cea-a2f8-199f4ffd31c1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48743574" name="019ecf7d-ed31-7c73-9114-1a615d3dd17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1692282" name="019ecf7d-ed31-7c73-9114-1a615d3dd17b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7 Bad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8220515" name="019ecf7e-4fa1-7ea4-bb67-d295d1be92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3540427" name="019ecf7e-4fa1-7ea4-bb67-d295d1be9298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6972393" name="019ecf7e-6cd2-74de-918e-a4e42a3cd3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8108230" name="019ecf7e-6cd2-74de-918e-a4e42a3cd312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Fassadenputz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31303534" name="019ecf7f-c09c-7188-977a-5c0e20a2f4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9857392" name="019ecf7f-c09c-7188-977a-5c0e20a2f442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01082144" name="019ecf80-16b1-7d71-b159-5c93e91c20c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636185" name="019ecf80-16b1-7d71-b159-5c93e91c20c2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Fassadenputz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95285825" name="019ecf80-fb41-79e8-a9f6-d8ebad763d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5114671" name="019ecf80-fb41-79e8-a9f6-d8ebad763d3e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45753094" name="019ecf81-10ba-7fb4-b186-8a06105c2ad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9673395" name="019ecf81-10ba-7fb4-b186-8a06105c2ad5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Balkone und Fenster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Fensterkitt </w:t>
            </w:r>
          </w:p>
          <w:p>
            <w:pPr>
              <w:spacing w:before="0" w:after="0"/>
            </w:pPr>
            <w:r>
              <w:t>Flügel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49593812" name="019ecf81-6d13-7ee9-88e2-8a4949d35ee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3115078" name="019ecf81-6d13-7ee9-88e2-8a4949d35eed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04584729" name="019ecf81-86d6-7bb7-9365-dbfffe0ecba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4265892" name="019ecf81-86d6-7bb7-9365-dbfffe0ecbae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33004838" name="019ecf83-ccd3-7aee-b818-7cfc05e2bdd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2444606" name="019ecf83-ccd3-7aee-b818-7cfc05e2bdd9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66446101" name="019ecf83-e606-75ac-80cc-5576e6f539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3202955" name="019ecf83-e606-75ac-80cc-5576e6f53938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(elastische) Bodenbeläge inkl. 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23859282" name="019ecf8a-f607-711b-bc3c-5c351bb38e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7839868" name="019ecf8a-f607-711b-bc3c-5c351bb38e5d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03926811" name="019ecf8b-102e-72ff-8304-d258b844763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0812665" name="019ecf8b-102e-72ff-8304-d258b844763b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Balkone</w:t>
            </w:r>
          </w:p>
          <w:p>
            <w:pPr>
              <w:spacing w:before="0" w:after="0"/>
            </w:pPr>
            <w:r>
              <w:t>1.OG-DG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spezielle Anstrich-, Beschichtungsstoffe</w:t>
            </w:r>
          </w:p>
          <w:p>
            <w:pPr>
              <w:spacing w:before="0" w:after="0"/>
            </w:pPr>
            <w:r>
              <w:t>Betonbrüstungen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78595275" name="019ecf8b-efc4-7b8e-97b8-3cb0a51310b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5991799" name="019ecf8b-efc4-7b8e-97b8-3cb0a51310bc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80987006" name="019ecf8c-428c-709d-bef4-bbaa5202c08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2329587" name="019ecf8c-428c-709d-bef4-bbaa5202c08e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Floorflex mit bituminösem 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60752692" name="019ecf98-98ad-74d5-a985-439770c139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8695940" name="019ecf98-98ad-74d5-a985-439770c1394d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92572715" name="019ecf98-c03b-7468-98ea-ec9798fee79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8147478" name="019ecf98-c03b-7468-98ea-ec9798fee795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17710046" name="019ecf9a-361f-707a-8b2f-f87566447fb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252110" name="019ecf9a-361f-707a-8b2f-f87566447fbb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11903922" name="019ecf9a-5f26-702c-a026-8ca7adbfda2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5703893" name="019ecf9a-5f26-702c-a026-8ca7adbfda2d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077599" name="019ecf9a-e0b8-7907-8be7-01eec160d46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8000353" name="019ecf9a-e0b8-7907-8be7-01eec160d46e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45123829" name="019ecf9a-f8f9-76e9-a10f-0e641af7ebb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5001950" name="019ecf9a-f8f9-76e9-a10f-0e641af7ebb1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70034635" name="019ecf9b-e526-7137-b26e-33d9f7b016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8902245" name="019ecf9b-e526-7137-b26e-33d9f7b01671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757548" name="019ecf9b-fb96-72c2-92df-fe3e5b2663b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0311196" name="019ecf9b-fb96-72c2-92df-fe3e5b2663bc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31928338" name="019ecf9d-7ecb-7a06-a6de-bb2a99e2286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5847527" name="019ecf9d-7ecb-7a06-a6de-bb2a99e22861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08137234" name="019ecf9d-8fdb-7dee-bcdc-666e4bcb538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1202773" name="019ecf9d-8fdb-7dee-bcdc-666e4bcb5381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63260406" name="019ecf9d-e6db-74a2-9d5f-9c0aad94633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8182227" name="019ecf9d-e6db-74a2-9d5f-9c0aad946337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66994671" name="019ecf9e-304c-717a-953f-0e906b9057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2979058" name="019ecf9e-304c-717a-953f-0e906b90575d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 Bad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76667175" name="019ecf9e-fcfa-734e-a57f-46b8c6c4ce1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843518" name="019ecf9e-fcfa-734e-a57f-46b8c6c4ce1a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17614147" name="019ecf9f-1b26-7951-b62f-e5142253442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6721887" name="019ecf9f-1b26-7951-b62f-e5142253442f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 Bad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75669500" name="019ecf9f-adb1-7aca-9ccd-239d045381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4693984" name="019ecf9f-adb1-7aca-9ccd-239d04538138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78993740" name="019ecf9f-d6c3-7ba0-af8e-9bbe6eb4ff3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2543241" name="019ecf9f-d6c3-7ba0-af8e-9bbe6eb4ff30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 Bad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41945936" name="019ecfa0-7819-7850-9d18-77e72b6f9d5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3847263" name="019ecfa0-7819-7850-9d18-77e72b6f9d55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24927924" name="019ecfa0-8ba4-7f2e-8c82-2ad09f90148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0360708" name="019ecfa0-8ba4-7f2e-8c82-2ad09f90148b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 Bad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99372279" name="019ecfa0-e214-7752-aaf0-586f25e7916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4553030" name="019ecfa0-e214-7752-aaf0-586f25e79169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6168859" name="019ecfa0-f861-7add-9b45-de99928813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9569103" name="019ecfa0-f861-7add-9b45-de999288138a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 Bad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Floorflex mit bituminösem 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03013084" name="019ecfaa-629b-7dd9-b6fa-829e1155616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7136212" name="019ecfaa-629b-7dd9-b6fa-829e11556162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79470140" name="019ecfaa-8be2-748f-810c-dde80a388fb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3803311" name="019ecfaa-8be2-748f-810c-dde80a388fba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 Bad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46448569" name="019ecfaa-c855-7344-8a3f-38f24371500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0089841" name="019ecfaa-c855-7344-8a3f-38f24371500b"/>
                          <pic:cNvPicPr/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857854" name="019ecfaa-ddf3-7b90-ad1b-922afe0cffd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6304695" name="019ecfaa-ddf3-7b90-ad1b-922afe0cffd7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 Bad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23915121" name="019ecfab-0f0e-7a09-aa98-c185771eff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0935292" name="019ecfab-0f0e-7a09-aa98-c185771eff26"/>
                          <pic:cNvPicPr/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39465113" name="019ecfab-24b0-73f7-8f1f-d4b13cf795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3174249" name="019ecfab-24b0-73f7-8f1f-d4b13cf79593"/>
                          <pic:cNvPicPr/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 Bad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43726605" name="019ecfab-8b11-7dda-9ca1-07131e2b82a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8748735" name="019ecfab-8b11-7dda-9ca1-07131e2b82a4"/>
                          <pic:cNvPicPr/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61664035" name="019ecfab-9b97-7cac-8db1-67e34586218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6767095" name="019ecfab-9b97-7cac-8db1-67e345862189"/>
                          <pic:cNvPicPr/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 Bad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50192721" name="019ecfab-ca49-7b15-9031-c18134c6e69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7682308" name="019ecfab-ca49-7b15-9031-c18134c6e692"/>
                          <pic:cNvPicPr/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997239" name="019ecfab-eea8-767a-9a7a-80556dec4ae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6531106" name="019ecfab-eea8-767a-9a7a-80556dec4aee"/>
                          <pic:cNvPicPr/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29931258" name="019ecfac-ac55-7d82-89d0-74bb1284b18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127041" name="019ecfac-ac55-7d82-89d0-74bb1284b182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30003456" name="019ecfac-c323-7663-bb7e-2f6af5344bf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5438788" name="019ecfac-c323-7663-bb7e-2f6af5344bf3"/>
                          <pic:cNvPicPr/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1226647" name="019ecfad-1a9e-76c6-ba1f-4aed47c3ac7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8142190" name="019ecfad-1a9e-76c6-ba1f-4aed47c3ac7e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1566311" name="019ecfad-30f2-7067-bfcc-ac9a8c7fd4c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2271465" name="019ecfad-30f2-7067-bfcc-ac9a8c7fd4c4"/>
                          <pic:cNvPicPr/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Allgemein 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Fensterkitt </w:t>
            </w:r>
          </w:p>
          <w:p>
            <w:pPr>
              <w:spacing w:before="0" w:after="0"/>
            </w:pPr>
            <w:r>
              <w:t>Flügel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96544001" name="019ecfb0-5979-7ead-b57f-e144329ffd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6726647" name="019ecfb0-5979-7ead-b57f-e144329ffdd2"/>
                          <pic:cNvPicPr/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94089623" name="019ecfb0-7c08-7885-9aa1-c5b0527794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6177303" name="019ecfb0-7c08-7885-9aa1-c5b05277944f"/>
                          <pic:cNvPicPr/>
                        </pic:nvPicPr>
                        <pic:blipFill>
                          <a:blip r:embed="rId1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2 Küche 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Floorflex mit bituminösem 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41919609" name="019ecfbe-24b9-744d-adeb-c759de0af58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4389069" name="019ecfbe-24b9-744d-adeb-c759de0af58e"/>
                          <pic:cNvPicPr/>
                        </pic:nvPicPr>
                        <pic:blipFill>
                          <a:blip r:embed="rId1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72321833" name="019ecfbe-38b7-731a-b68d-d5566b8712a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8276654" name="019ecfbe-38b7-731a-b68d-d5566b8712a8"/>
                          <pic:cNvPicPr/>
                        </pic:nvPicPr>
                        <pic:blipFill>
                          <a:blip r:embed="rId1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2 Küche 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37705308" name="019ecfbe-b880-76d9-971c-1a2aadcfe0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2149912" name="019ecfbe-b880-76d9-971c-1a2aadcfe0a7"/>
                          <pic:cNvPicPr/>
                        </pic:nvPicPr>
                        <pic:blipFill>
                          <a:blip r:embed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49663729" name="019ecfbe-cd20-7a5f-bd16-2fd73f090cc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6763498" name="019ecfbe-cd20-7a5f-bd16-2fd73f090cc7"/>
                          <pic:cNvPicPr/>
                        </pic:nvPicPr>
                        <pic:blipFill>
                          <a:blip r:embed="rId1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2 Küche 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79854213" name="019ecfbf-0b3f-7ef7-bee5-628b044498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3795719" name="019ecfbf-0b3f-7ef7-bee5-628b04449844"/>
                          <pic:cNvPicPr/>
                        </pic:nvPicPr>
                        <pic:blipFill>
                          <a:blip r:embed="rId1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11516004" name="019ecfbf-230f-72ce-8032-106531fa98f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0502406" name="019ecfbf-230f-72ce-8032-106531fa98fc"/>
                          <pic:cNvPicPr/>
                        </pic:nvPicPr>
                        <pic:blipFill>
                          <a:blip r:embed="rId1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2 Küche 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15640639" name="019ecfbf-56ca-7c89-8e23-27055116732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7220807" name="019ecfbf-56ca-7c89-8e23-27055116732e"/>
                          <pic:cNvPicPr/>
                        </pic:nvPicPr>
                        <pic:blipFill>
                          <a:blip r:embed="rId1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87768996" name="019ecfbf-6ac9-7596-a463-09708d90e01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240123" name="019ecfbf-6ac9-7596-a463-09708d90e015"/>
                          <pic:cNvPicPr/>
                        </pic:nvPicPr>
                        <pic:blipFill>
                          <a:blip r:embed="rId1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2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(elastische) Bodenbeläge inkl. 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38516453" name="019ecfbf-d044-7691-88f0-febf39a176a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1875985" name="019ecfbf-d044-7691-88f0-febf39a176ad"/>
                          <pic:cNvPicPr/>
                        </pic:nvPicPr>
                        <pic:blipFill>
                          <a:blip r:embed="rId1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30329770" name="019ecfbf-eea0-7f87-9764-f4823ba5912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0601063" name="019ecfbf-eea0-7f87-9764-f4823ba59128"/>
                          <pic:cNvPicPr/>
                        </pic:nvPicPr>
                        <pic:blipFill>
                          <a:blip r:embed="rId1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2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90651673" name="019ecfc0-9583-7094-b09c-5b40d49ed5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7987934" name="019ecfc0-9583-7094-b09c-5b40d49ed5cf"/>
                          <pic:cNvPicPr/>
                        </pic:nvPicPr>
                        <pic:blipFill>
                          <a:blip r:embed="rId1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35930895" name="019ecfc0-a867-7d1e-899c-975ba6b072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1660808" name="019ecfc0-a867-7d1e-899c-975ba6b07253"/>
                          <pic:cNvPicPr/>
                        </pic:nvPicPr>
                        <pic:blipFill>
                          <a:blip r:embed="rId1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2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30469021" name="019ecfc1-1b58-7c71-8748-05dc478c0fd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0967862" name="019ecfc1-1b58-7c71-8748-05dc478c0fdb"/>
                          <pic:cNvPicPr/>
                        </pic:nvPicPr>
                        <pic:blipFill>
                          <a:blip r:embed="rId1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9627895" name="019ecfc1-3812-7ebd-89a2-e59b809fe94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131239" name="019ecfc1-3812-7ebd-89a2-e59b809fe94a"/>
                          <pic:cNvPicPr/>
                        </pic:nvPicPr>
                        <pic:blipFill>
                          <a:blip r:embed="rId1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2 Bad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Floorflex mit bituminösem 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71920849" name="019ecfc3-7367-7df2-a56b-8d48596ad4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0794278" name="019ecfc3-7367-7df2-a56b-8d48596ad4af"/>
                          <pic:cNvPicPr/>
                        </pic:nvPicPr>
                        <pic:blipFill>
                          <a:blip r:embed="rId1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3703963" name="019ecfc3-989a-7829-8223-940c92dd948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4810129" name="019ecfc3-989a-7829-8223-940c92dd948c"/>
                          <pic:cNvPicPr/>
                        </pic:nvPicPr>
                        <pic:blipFill>
                          <a:blip r:embed="rId1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2 Bad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32085961" name="019ecfc4-62a6-7ad1-8de5-aa4dae98b58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897616" name="019ecfc4-62a6-7ad1-8de5-aa4dae98b588"/>
                          <pic:cNvPicPr/>
                        </pic:nvPicPr>
                        <pic:blipFill>
                          <a:blip r:embed="rId1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39774961" name="019ecfc4-7665-7b60-99fb-a9e56b22022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3359360" name="019ecfc4-7665-7b60-99fb-a9e56b22022c"/>
                          <pic:cNvPicPr/>
                        </pic:nvPicPr>
                        <pic:blipFill>
                          <a:blip r:embed="rId1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2 Bad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89222666" name="019ecfc5-2a7d-7bb4-8f75-3af34c9e19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3285148" name="019ecfc5-2a7d-7bb4-8f75-3af34c9e19af"/>
                          <pic:cNvPicPr/>
                        </pic:nvPicPr>
                        <pic:blipFill>
                          <a:blip r:embed="rId1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57759737" name="019ecfc5-4876-7acb-8d2c-b1fd7b886d4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5909273" name="019ecfc5-4876-7acb-8d2c-b1fd7b886d49"/>
                          <pic:cNvPicPr/>
                        </pic:nvPicPr>
                        <pic:blipFill>
                          <a:blip r:embed="rId1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2 Bad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3065698" name="019ecfc5-9349-7a58-9d27-c8490644b7e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4281741" name="019ecfc5-9349-7a58-9d27-c8490644b7ec"/>
                          <pic:cNvPicPr/>
                        </pic:nvPicPr>
                        <pic:blipFill>
                          <a:blip r:embed="rId1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33366822" name="019ecfc5-a610-7a77-930c-853242caef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4751823" name="019ecfc5-a610-7a77-930c-853242caef12"/>
                          <pic:cNvPicPr/>
                        </pic:nvPicPr>
                        <pic:blipFill>
                          <a:blip r:embed="rId1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2 Bad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53864801" name="019ecfc5-f0aa-7425-8066-aa2080b5b0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2188078" name="019ecfc5-f0aa-7425-8066-aa2080b5b044"/>
                          <pic:cNvPicPr/>
                        </pic:nvPicPr>
                        <pic:blipFill>
                          <a:blip r:embed="rId1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0028520" name="019ecfc6-01f9-7b8f-af24-deb533f6dc2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941349" name="019ecfc6-01f9-7b8f-af24-deb533f6dc22"/>
                          <pic:cNvPicPr/>
                        </pic:nvPicPr>
                        <pic:blipFill>
                          <a:blip r:embed="rId1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60696823" name="019ed05e-67a3-73b5-8e26-2f9550e443a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9082667" name="019ed05e-67a3-73b5-8e26-2f9550e443a3"/>
                          <pic:cNvPicPr/>
                        </pic:nvPicPr>
                        <pic:blipFill>
                          <a:blip r:embed="rId1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28582482" name="019ed05e-90d0-7c2f-8bb3-664bf197672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2370256" name="019ed05e-90d0-7c2f-8bb3-664bf197672d"/>
                          <pic:cNvPicPr/>
                        </pic:nvPicPr>
                        <pic:blipFill>
                          <a:blip r:embed="rId1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(elastische) Bodenbeläge inkl. 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56887212" name="019ed05f-ee9f-71c6-b94c-8dc5b15730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1453051" name="019ed05f-ee9f-71c6-b94c-8dc5b1573042"/>
                          <pic:cNvPicPr/>
                        </pic:nvPicPr>
                        <pic:blipFill>
                          <a:blip r:embed="rId1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51346925" name="019ed05f-d1f7-769b-b253-8e3680a7d61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3382202" name="019ed05f-d1f7-769b-b253-8e3680a7d616"/>
                          <pic:cNvPicPr/>
                        </pic:nvPicPr>
                        <pic:blipFill>
                          <a:blip r:embed="rId1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29028854" name="019ed060-783a-7462-ac69-d63cf00abc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6983355" name="019ed060-783a-7462-ac69-d63cf00abc26"/>
                          <pic:cNvPicPr/>
                        </pic:nvPicPr>
                        <pic:blipFill>
                          <a:blip r:embed="rId1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23741464" name="019ed060-958b-7161-a581-48cc639f3a5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8697891" name="019ed060-958b-7161-a581-48cc639f3a55"/>
                          <pic:cNvPicPr/>
                        </pic:nvPicPr>
                        <pic:blipFill>
                          <a:blip r:embed="rId1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6 Bad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89676346" name="019ed053-4679-7e70-908f-1108505cc24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0827799" name="019ed053-4679-7e70-908f-1108505cc247"/>
                          <pic:cNvPicPr/>
                        </pic:nvPicPr>
                        <pic:blipFill>
                          <a:blip r:embed="rId1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04238746" name="019ed053-8350-71d8-9cc1-2f51e45e0ff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9119906" name="019ed053-8350-71d8-9cc1-2f51e45e0ff2"/>
                          <pic:cNvPicPr/>
                        </pic:nvPicPr>
                        <pic:blipFill>
                          <a:blip r:embed="rId1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6 Bad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8102754" name="019ed054-c7a7-7414-a8a4-e51ac393c3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1944161" name="019ed054-c7a7-7414-a8a4-e51ac393c3d2"/>
                          <pic:cNvPicPr/>
                        </pic:nvPicPr>
                        <pic:blipFill>
                          <a:blip r:embed="rId1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3783622" name="019ed054-dd01-78c6-9973-f071a97247a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8596426" name="019ed054-dd01-78c6-9973-f071a97247a2"/>
                          <pic:cNvPicPr/>
                        </pic:nvPicPr>
                        <pic:blipFill>
                          <a:blip r:embed="rId1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6 Bad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2814487" name="019ed055-2bed-703e-bc75-36bc8c11a8b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2183747" name="019ed055-2bed-703e-bc75-36bc8c11a8b9"/>
                          <pic:cNvPicPr/>
                        </pic:nvPicPr>
                        <pic:blipFill>
                          <a:blip r:embed="rId1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39644617" name="019ed055-57b2-7498-9557-d46115ff4a9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3261224" name="019ed055-57b2-7498-9557-d46115ff4a9c"/>
                          <pic:cNvPicPr/>
                        </pic:nvPicPr>
                        <pic:blipFill>
                          <a:blip r:embed="rId1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6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(elastische) Bodenbeläge inkl. 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54826011" name="019ed055-e8cc-7df6-812f-a79eaccbe6c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8504977" name="019ed055-e8cc-7df6-812f-a79eaccbe6c1"/>
                          <pic:cNvPicPr/>
                        </pic:nvPicPr>
                        <pic:blipFill>
                          <a:blip r:embed="rId1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87164308" name="019ed056-452f-729d-b1ec-16f6acb41d2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909992" name="019ed056-452f-729d-b1ec-16f6acb41d23"/>
                          <pic:cNvPicPr/>
                        </pic:nvPicPr>
                        <pic:blipFill>
                          <a:blip r:embed="rId1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6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74685510" name="019ed05c-214f-7c33-8e00-7fa96fcf2c7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9161400" name="019ed05c-214f-7c33-8e00-7fa96fcf2c7c"/>
                          <pic:cNvPicPr/>
                        </pic:nvPicPr>
                        <pic:blipFill>
                          <a:blip r:embed="rId1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68160352" name="019ed05c-4461-7059-b399-2161be46bba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4716055" name="019ed05c-4461-7059-b399-2161be46bba6"/>
                          <pic:cNvPicPr/>
                        </pic:nvPicPr>
                        <pic:blipFill>
                          <a:blip r:embed="rId1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6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75880859" name="019ed05c-9829-7567-935b-8a2b690179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5143124" name="019ed05c-9829-7567-935b-8a2b690179e8"/>
                          <pic:cNvPicPr/>
                        </pic:nvPicPr>
                        <pic:blipFill>
                          <a:blip r:embed="rId1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88940258" name="019ed05c-b974-7a92-b22e-603d57957e8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0239874" name="019ed05c-b974-7a92-b22e-603d57957e8d"/>
                          <pic:cNvPicPr/>
                        </pic:nvPicPr>
                        <pic:blipFill>
                          <a:blip r:embed="rId1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88273415" name="019ed062-bd75-7f77-a6ca-b0a819e90d1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6312157" name="019ed062-bd75-7f77-a6ca-b0a819e90d1b"/>
                          <pic:cNvPicPr/>
                        </pic:nvPicPr>
                        <pic:blipFill>
                          <a:blip r:embed="rId1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97918221" name="019ed062-cbbf-7766-a6ad-80802e158cb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9671486" name="019ed062-cbbf-7766-a6ad-80802e158cb7"/>
                          <pic:cNvPicPr/>
                        </pic:nvPicPr>
                        <pic:blipFill>
                          <a:blip r:embed="rId1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00507445" name="019ed065-f846-7439-b075-9aafdc85ac5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7363200" name="019ed065-f846-7439-b075-9aafdc85ac51"/>
                          <pic:cNvPicPr/>
                        </pic:nvPicPr>
                        <pic:blipFill>
                          <a:blip r:embed="rId1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68624255" name="019ed066-1d20-7065-9f19-1eb330e4b8f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9033793" name="019ed066-1d20-7065-9f19-1eb330e4b8f3"/>
                          <pic:cNvPicPr/>
                        </pic:nvPicPr>
                        <pic:blipFill>
                          <a:blip r:embed="rId1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3569168" name="019ed066-9b45-73e5-a88d-c7401b392c7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7692684" name="019ed066-9b45-73e5-a88d-c7401b392c73"/>
                          <pic:cNvPicPr/>
                        </pic:nvPicPr>
                        <pic:blipFill>
                          <a:blip r:embed="rId1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8649865" name="019ed066-b58e-7d20-8f14-4c5ba91a87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4219310" name="019ed066-b58e-7d20-8f14-4c5ba91a87af"/>
                          <pic:cNvPicPr/>
                        </pic:nvPicPr>
                        <pic:blipFill>
                          <a:blip r:embed="rId1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Floorflex mit bituminösem 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33020118" name="019ed067-2974-74bc-bc74-c4fcff2706f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3735171" name="019ed067-2974-74bc-bc74-c4fcff2706fa"/>
                          <pic:cNvPicPr/>
                        </pic:nvPicPr>
                        <pic:blipFill>
                          <a:blip r:embed="rId1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28532190" name="019ed06a-b5e8-7c91-87dd-7639a6b1abf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5504558" name="019ed06a-b5e8-7c91-87dd-7639a6b1abfc"/>
                          <pic:cNvPicPr/>
                        </pic:nvPicPr>
                        <pic:blipFill>
                          <a:blip r:embed="rId1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28815830" name="019ed06b-5d86-74a9-a47b-e5d5c45e1d4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3549265" name="019ed06b-5d86-74a9-a47b-e5d5c45e1d46"/>
                          <pic:cNvPicPr/>
                        </pic:nvPicPr>
                        <pic:blipFill>
                          <a:blip r:embed="rId1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53364951" name="019ed06b-6fcd-7c45-a32e-8c3a867bed8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2620665" name="019ed06b-6fcd-7c45-a32e-8c3a867bed88"/>
                          <pic:cNvPicPr/>
                        </pic:nvPicPr>
                        <pic:blipFill>
                          <a:blip r:embed="rId1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66365638" name="019ed06c-b6aa-73fe-b567-3ee75bffc1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0516889" name="019ed06c-b6aa-73fe-b567-3ee75bffc1f0"/>
                          <pic:cNvPicPr/>
                        </pic:nvPicPr>
                        <pic:blipFill>
                          <a:blip r:embed="rId1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35848544" name="019ed06c-d96c-742c-a2e1-ef617288dd5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5748085" name="019ed06c-d96c-742c-a2e1-ef617288dd54"/>
                          <pic:cNvPicPr/>
                        </pic:nvPicPr>
                        <pic:blipFill>
                          <a:blip r:embed="rId1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Korkdämmung</w:t>
            </w:r>
          </w:p>
          <w:p>
            <w:pPr>
              <w:spacing w:before="0" w:after="0"/>
            </w:pPr>
            <w:r>
              <w:t>Radiatorennische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78922435" name="019ed06e-1ef8-7baf-8ef1-156984dad6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2249642" name="019ed06e-1ef8-7baf-8ef1-156984dad68a"/>
                          <pic:cNvPicPr/>
                        </pic:nvPicPr>
                        <pic:blipFill>
                          <a:blip r:embed="rId1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86412675" name="019ed06e-498f-7dc8-a7e4-c5b89070e67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4378101" name="019ed06e-498f-7dc8-a7e4-c5b89070e677"/>
                          <pic:cNvPicPr/>
                        </pic:nvPicPr>
                        <pic:blipFill>
                          <a:blip r:embed="rId1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PAK: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 Bad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46169829" name="019ed070-6f14-7863-ac12-f4f1ce8c604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2934928" name="019ed070-6f14-7863-ac12-f4f1ce8c604c"/>
                          <pic:cNvPicPr/>
                        </pic:nvPicPr>
                        <pic:blipFill>
                          <a:blip r:embed="rId1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43743119" name="019ed070-a427-7a8d-9063-d2f5cec6423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107234" name="019ed070-a427-7a8d-9063-d2f5cec64235"/>
                          <pic:cNvPicPr/>
                        </pic:nvPicPr>
                        <pic:blipFill>
                          <a:blip r:embed="rId1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 Bad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40789630" name="019ed071-9f65-74ac-a222-647ab6fc4b7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2551623" name="019ed071-9f65-74ac-a222-647ab6fc4b7c"/>
                          <pic:cNvPicPr/>
                        </pic:nvPicPr>
                        <pic:blipFill>
                          <a:blip r:embed="rId1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22895844" name="019ed071-bd53-74ba-bbfc-9831754e911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2562807" name="019ed071-bd53-74ba-bbfc-9831754e9117"/>
                          <pic:cNvPicPr/>
                        </pic:nvPicPr>
                        <pic:blipFill>
                          <a:blip r:embed="rId1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 Bad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(elastische) Bodenbeläge inkl. 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49513200" name="019ed072-2e84-734d-932d-abdcb15d80b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0547851" name="019ed072-2e84-734d-932d-abdcb15d80b9"/>
                          <pic:cNvPicPr/>
                        </pic:nvPicPr>
                        <pic:blipFill>
                          <a:blip r:embed="rId1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16622942" name="019ed072-562f-74d2-976e-2fbab7f8433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5864678" name="019ed072-562f-74d2-976e-2fbab7f84330"/>
                          <pic:cNvPicPr/>
                        </pic:nvPicPr>
                        <pic:blipFill>
                          <a:blip r:embed="rId1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94649640" name="019ed078-427a-7772-be34-3bde5d586a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1322955" name="019ed078-427a-7772-be34-3bde5d586a13"/>
                          <pic:cNvPicPr/>
                        </pic:nvPicPr>
                        <pic:blipFill>
                          <a:blip r:embed="rId1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49610332" name="019ed078-5fd5-7eb9-8ffc-c9a0e72e3bf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2974616" name="019ed078-5fd5-7eb9-8ffc-c9a0e72e3bf6"/>
                          <pic:cNvPicPr/>
                        </pic:nvPicPr>
                        <pic:blipFill>
                          <a:blip r:embed="rId1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54484155" name="019ed07a-d264-7865-938a-6aa21e17d46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5411643" name="019ed07a-d264-7865-938a-6aa21e17d463"/>
                          <pic:cNvPicPr/>
                        </pic:nvPicPr>
                        <pic:blipFill>
                          <a:blip r:embed="rId1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4056940" name="019ed07a-e8c8-7f7e-b89a-7c4cb640265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612306" name="019ed07a-e8c8-7f7e-b89a-7c4cb640265b"/>
                          <pic:cNvPicPr/>
                        </pic:nvPicPr>
                        <pic:blipFill>
                          <a:blip r:embed="rId1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 Bad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(elastische) Bodenbeläge inkl. 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40180891" name="019ed07b-98d3-736d-bda8-36e33a917e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9139977" name="019ed07b-98d3-736d-bda8-36e33a917e56"/>
                          <pic:cNvPicPr/>
                        </pic:nvPicPr>
                        <pic:blipFill>
                          <a:blip r:embed="rId1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18454164" name="019ed07b-e5bb-752e-9ec3-49c063c21d8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1210995" name="019ed07b-e5bb-752e-9ec3-49c063c21d8e"/>
                          <pic:cNvPicPr/>
                        </pic:nvPicPr>
                        <pic:blipFill>
                          <a:blip r:embed="rId1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 Bad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47473781" name="019ed07c-b8d3-7370-956d-9483a99f88f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2949543" name="019ed07c-b8d3-7370-956d-9483a99f88f2"/>
                          <pic:cNvPicPr/>
                        </pic:nvPicPr>
                        <pic:blipFill>
                          <a:blip r:embed="rId1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15270463" name="019ed07c-cf82-74cc-8008-d9717ccff60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0587545" name="019ed07c-cf82-74cc-8008-d9717ccff606"/>
                          <pic:cNvPicPr/>
                        </pic:nvPicPr>
                        <pic:blipFill>
                          <a:blip r:embed="rId1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 Bad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4024107" name="019ed07d-3722-7598-9117-2f8c0602e7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2821063" name="019ed07d-3722-7598-9117-2f8c0602e74f"/>
                          <pic:cNvPicPr/>
                        </pic:nvPicPr>
                        <pic:blipFill>
                          <a:blip r:embed="rId1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08382147" name="019ed07d-5d1a-70ad-9077-3e8aa13e660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418212" name="019ed07d-5d1a-70ad-9077-3e8aa13e6604"/>
                          <pic:cNvPicPr/>
                        </pic:nvPicPr>
                        <pic:blipFill>
                          <a:blip r:embed="rId1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 Bad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3236457" name="019ed07d-b6dd-752b-977c-047f47cadc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8621669" name="019ed07d-b6dd-752b-977c-047f47cadc13"/>
                          <pic:cNvPicPr/>
                        </pic:nvPicPr>
                        <pic:blipFill>
                          <a:blip r:embed="rId1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0063883" name="019ed07d-cab2-7f1e-8611-e10d62d7ccb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929810" name="019ed07d-cab2-7f1e-8611-e10d62d7ccb3"/>
                          <pic:cNvPicPr/>
                        </pic:nvPicPr>
                        <pic:blipFill>
                          <a:blip r:embed="rId1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 Bad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8785638" name="019ed07e-2a37-7703-b18d-b845e361c70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8128765" name="019ed07e-2a37-7703-b18d-b845e361c70f"/>
                          <pic:cNvPicPr/>
                        </pic:nvPicPr>
                        <pic:blipFill>
                          <a:blip r:embed="rId1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92681958" name="019ed07e-4b42-70af-9415-92e267d016d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2603210" name="019ed07e-4b42-70af-9415-92e267d016d7"/>
                          <pic:cNvPicPr/>
                        </pic:nvPicPr>
                        <pic:blipFill>
                          <a:blip r:embed="rId1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Fensterkitt </w:t>
            </w:r>
          </w:p>
          <w:p>
            <w:pPr>
              <w:spacing w:before="0" w:after="0"/>
            </w:pPr>
            <w:r>
              <w:t>Flügel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51901113" name="019ed07f-8e7c-7a9f-9ee3-c4faec9b5d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1079390" name="019ed07f-8e7c-7a9f-9ee3-c4faec9b5de2"/>
                          <pic:cNvPicPr/>
                        </pic:nvPicPr>
                        <pic:blipFill>
                          <a:blip r:embed="rId1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79101291" name="019ed07f-a25d-7346-93b2-d84242d4fb7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3960500" name="019ed07f-a25d-7346-93b2-d84242d4fb76"/>
                          <pic:cNvPicPr/>
                        </pic:nvPicPr>
                        <pic:blipFill>
                          <a:blip r:embed="rId1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Anschlagkitt </w:t>
            </w:r>
          </w:p>
          <w:p>
            <w:pPr>
              <w:spacing w:before="0" w:after="0"/>
            </w:pPr>
            <w:r>
              <w:t>Fensterrahmen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22503509" name="019ed080-2549-7c86-b2bb-930f2f60b56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4073623" name="019ed080-2549-7c86-b2bb-930f2f60b568"/>
                          <pic:cNvPicPr/>
                        </pic:nvPicPr>
                        <pic:blipFill>
                          <a:blip r:embed="rId1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93080838" name="019ed080-3fed-77f8-a880-d2c0114092e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0080837" name="019ed080-3fed-77f8-a880-d2c0114092ec"/>
                          <pic:cNvPicPr/>
                        </pic:nvPicPr>
                        <pic:blipFill>
                          <a:blip r:embed="rId1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Fassadenputz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04143011" name="019ed081-5742-71a9-8d19-973c11e17c5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5194637" name="019ed081-5742-71a9-8d19-973c11e17c52"/>
                          <pic:cNvPicPr/>
                        </pic:nvPicPr>
                        <pic:blipFill>
                          <a:blip r:embed="rId1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65957028" name="019ed081-6b80-7e9c-8667-b88f4572737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8179672" name="019ed081-6b80-7e9c-8667-b88f4572737e"/>
                          <pic:cNvPicPr/>
                        </pic:nvPicPr>
                        <pic:blipFill>
                          <a:blip r:embed="rId1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2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74550203" name="019ed085-a1af-71fb-a991-7237b510b61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1164590" name="019ed085-a1af-71fb-a991-7237b510b610"/>
                          <pic:cNvPicPr/>
                        </pic:nvPicPr>
                        <pic:blipFill>
                          <a:blip r:embed="rId1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12951415" name="019ed085-b6b1-7e4f-8ebc-bb38bfa1d84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0133112" name="019ed085-b6b1-7e4f-8ebc-bb38bfa1d84a"/>
                          <pic:cNvPicPr/>
                        </pic:nvPicPr>
                        <pic:blipFill>
                          <a:blip r:embed="rId1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2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88099006" name="019ed085-e657-741c-b3af-b8ccde54883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030784" name="019ed085-e657-741c-b3af-b8ccde54883b"/>
                          <pic:cNvPicPr/>
                        </pic:nvPicPr>
                        <pic:blipFill>
                          <a:blip r:embed="rId1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09608678" name="019ed085-f86a-78ab-ac25-809d08120af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9403642" name="019ed085-f86a-78ab-ac25-809d08120af7"/>
                          <pic:cNvPicPr/>
                        </pic:nvPicPr>
                        <pic:blipFill>
                          <a:blip r:embed="rId1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2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98957266" name="019ed086-51de-78ee-80e7-8438c286186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1014995" name="019ed086-51de-78ee-80e7-8438c2861864"/>
                          <pic:cNvPicPr/>
                        </pic:nvPicPr>
                        <pic:blipFill>
                          <a:blip r:embed="rId1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8867093" name="019ed086-68b2-77aa-9e15-202fc0faa12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5495879" name="019ed086-68b2-77aa-9e15-202fc0faa12d"/>
                          <pic:cNvPicPr/>
                        </pic:nvPicPr>
                        <pic:blipFill>
                          <a:blip r:embed="rId1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2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37664443" name="019ed088-2c13-7c12-96c5-8f9000a7c8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8646613" name="019ed088-2c13-7c12-96c5-8f9000a7c8b5"/>
                          <pic:cNvPicPr/>
                        </pic:nvPicPr>
                        <pic:blipFill>
                          <a:blip r:embed="rId1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28147980" name="019ed088-48a1-7f7b-acf8-cda016d4037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0101304" name="019ed088-48a1-7f7b-acf8-cda016d40379"/>
                          <pic:cNvPicPr/>
                        </pic:nvPicPr>
                        <pic:blipFill>
                          <a:blip r:embed="rId1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2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39462931" name="019ed08f-9b90-7212-b241-a92977b2bc7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9646404" name="019ed08f-9b90-7212-b241-a92977b2bc7e"/>
                          <pic:cNvPicPr/>
                        </pic:nvPicPr>
                        <pic:blipFill>
                          <a:blip r:embed="rId2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40510854" name="019ed08f-b351-7460-8581-519b7dc9a9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7749786" name="019ed08f-b351-7460-8581-519b7dc9a93e"/>
                          <pic:cNvPicPr/>
                        </pic:nvPicPr>
                        <pic:blipFill>
                          <a:blip r:embed="rId2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2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69911846" name="019ed08b-8609-7bda-a3db-1ae1c83c7f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0329726" name="019ed08b-8609-7bda-a3db-1ae1c83c7f5d"/>
                          <pic:cNvPicPr/>
                        </pic:nvPicPr>
                        <pic:blipFill>
                          <a:blip r:embed="rId2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481688" name="019ed08b-9aed-7838-a50a-d198ab20b3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7691472" name="019ed08b-9aed-7838-a50a-d198ab20b3b5"/>
                          <pic:cNvPicPr/>
                        </pic:nvPicPr>
                        <pic:blipFill>
                          <a:blip r:embed="rId2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91127660" name="019ed0a0-3f17-7b3c-a0f7-2ecd4bf8a34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3859764" name="019ed0a0-3f17-7b3c-a0f7-2ecd4bf8a343"/>
                          <pic:cNvPicPr/>
                        </pic:nvPicPr>
                        <pic:blipFill>
                          <a:blip r:embed="rId2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7975676" name="019ed0a0-66bf-7551-bb33-62bca50a3ce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7922200" name="019ed0a0-66bf-7551-bb33-62bca50a3ce5"/>
                          <pic:cNvPicPr/>
                        </pic:nvPicPr>
                        <pic:blipFill>
                          <a:blip r:embed="rId2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69097123" name="019ed0a4-8877-731b-9205-3e9ba6e8a81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3956861" name="019ed0a4-8877-731b-9205-3e9ba6e8a816"/>
                          <pic:cNvPicPr/>
                        </pic:nvPicPr>
                        <pic:blipFill>
                          <a:blip r:embed="rId2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99773114" name="019ed0a4-9a2f-7005-9a60-1e7c4b08bad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3953510" name="019ed0a4-9a2f-7005-9a60-1e7c4b08badf"/>
                          <pic:cNvPicPr/>
                        </pic:nvPicPr>
                        <pic:blipFill>
                          <a:blip r:embed="rId2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5905033" name="019ed0a5-2fad-7fb0-b771-ad29206e84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801927" name="019ed0a5-2fad-7fb0-b771-ad29206e8471"/>
                          <pic:cNvPicPr/>
                        </pic:nvPicPr>
                        <pic:blipFill>
                          <a:blip r:embed="rId2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46307570" name="019ed0a5-4bba-7972-a32e-b7bb72694f8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2394476" name="019ed0a5-4bba-7972-a32e-b7bb72694f80"/>
                          <pic:cNvPicPr/>
                        </pic:nvPicPr>
                        <pic:blipFill>
                          <a:blip r:embed="rId2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 Bad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(elastische) Bodenbeläge inkl. 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16687667" name="019ed0a5-e10d-7c7c-a0fc-002bc08433a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4460904" name="019ed0a5-e10d-7c7c-a0fc-002bc08433a1"/>
                          <pic:cNvPicPr/>
                        </pic:nvPicPr>
                        <pic:blipFill>
                          <a:blip r:embed="rId2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91049480" name="019ed0a5-f4bc-747c-9c0a-10e47c868d3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3982011" name="019ed0a5-f4bc-747c-9c0a-10e47c868d31"/>
                          <pic:cNvPicPr/>
                        </pic:nvPicPr>
                        <pic:blipFill>
                          <a:blip r:embed="rId2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 Bad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35827981" name="019ed0a6-4d17-7288-affe-9f6ae392db8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1525522" name="019ed0a6-4d17-7288-affe-9f6ae392db84"/>
                          <pic:cNvPicPr/>
                        </pic:nvPicPr>
                        <pic:blipFill>
                          <a:blip r:embed="rId2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26105196" name="019ed0a6-6465-7f5a-9eb1-96b7a2b8e4b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5103875" name="019ed0a6-6465-7f5a-9eb1-96b7a2b8e4b3"/>
                          <pic:cNvPicPr/>
                        </pic:nvPicPr>
                        <pic:blipFill>
                          <a:blip r:embed="rId2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 Bad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7268463" name="019ed0a6-c364-70fb-bbf6-0bebacad7f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6637797" name="019ed0a6-c364-70fb-bbf6-0bebacad7f3e"/>
                          <pic:cNvPicPr/>
                        </pic:nvPicPr>
                        <pic:blipFill>
                          <a:blip r:embed="rId2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1457220" name="019ed0a6-d664-797e-ac21-b5a7957a066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6374646" name="019ed0a6-d664-797e-ac21-b5a7957a0660"/>
                          <pic:cNvPicPr/>
                        </pic:nvPicPr>
                        <pic:blipFill>
                          <a:blip r:embed="rId2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53617879" name="019ed0a7-6e93-73dc-afb5-95c34543f78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3283935" name="019ed0a7-6e93-73dc-afb5-95c34543f781"/>
                          <pic:cNvPicPr/>
                        </pic:nvPicPr>
                        <pic:blipFill>
                          <a:blip r:embed="rId2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54240825" name="019ed0a7-8319-7f81-bc60-e8bfb2bf815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6580555" name="019ed0a7-8319-7f81-bc60-e8bfb2bf8155"/>
                          <pic:cNvPicPr/>
                        </pic:nvPicPr>
                        <pic:blipFill>
                          <a:blip r:embed="rId2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Gemeinschaftsküche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63370441" name="019ed0a7-e213-7e03-831b-3ebe5fc1049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2928495" name="019ed0a7-e213-7e03-831b-3ebe5fc1049f"/>
                          <pic:cNvPicPr/>
                        </pic:nvPicPr>
                        <pic:blipFill>
                          <a:blip r:embed="rId2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28388059" name="019ed0a8-0515-71b3-ab6f-b382946280b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6057055" name="019ed0a8-0515-71b3-ab6f-b382946280bf"/>
                          <pic:cNvPicPr/>
                        </pic:nvPicPr>
                        <pic:blipFill>
                          <a:blip r:embed="rId2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98146880" name="019ed0a9-bf77-7211-8efe-c084fffdd8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1020263" name="019ed0a9-bf77-7211-8efe-c084fffdd844"/>
                          <pic:cNvPicPr/>
                        </pic:nvPicPr>
                        <pic:blipFill>
                          <a:blip r:embed="rId2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88182194" name="019ed0a9-d62f-733b-bef7-a7529fedc51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5312630" name="019ed0a9-d62f-733b-bef7-a7529fedc518"/>
                          <pic:cNvPicPr/>
                        </pic:nvPicPr>
                        <pic:blipFill>
                          <a:blip r:embed="rId2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19135439" name="019ed0aa-8313-7b4b-82a6-66d9fa10e11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8282255" name="019ed0aa-8313-7b4b-82a6-66d9fa10e11b"/>
                          <pic:cNvPicPr/>
                        </pic:nvPicPr>
                        <pic:blipFill>
                          <a:blip r:embed="rId2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1455330" name="019ed0aa-a486-713f-b56a-c15509e9d2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5824414" name="019ed0aa-a486-713f-b56a-c15509e9d2b5"/>
                          <pic:cNvPicPr/>
                        </pic:nvPicPr>
                        <pic:blipFill>
                          <a:blip r:embed="rId2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 Bad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41609305" name="019ed0ac-c19b-7147-9e4f-d99bedfb4d1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1782613" name="019ed0ac-c19b-7147-9e4f-d99bedfb4d10"/>
                          <pic:cNvPicPr/>
                        </pic:nvPicPr>
                        <pic:blipFill>
                          <a:blip r:embed="rId2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24371066" name="019ed0ac-f21a-75a2-947f-8064f3906a5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9933492" name="019ed0ac-f21a-75a2-947f-8064f3906a58"/>
                          <pic:cNvPicPr/>
                        </pic:nvPicPr>
                        <pic:blipFill>
                          <a:blip r:embed="rId2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01452905" name="019ed0ad-1771-7de1-b115-51aa9952e59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859938" name="019ed0ad-1771-7de1-b115-51aa9952e59d"/>
                          <pic:cNvPicPr/>
                        </pic:nvPicPr>
                        <pic:blipFill>
                          <a:blip r:embed="rId2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57864281" name="019ed0ad-25ff-7561-a1a8-031f2fad458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0092032" name="019ed0ad-25ff-7561-a1a8-031f2fad4585"/>
                          <pic:cNvPicPr/>
                        </pic:nvPicPr>
                        <pic:blipFill>
                          <a:blip r:embed="rId2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 Bad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06485807" name="019ed0ad-4ef9-7c19-bb29-d60eac391a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4948041" name="019ed0ad-4ef9-7c19-bb29-d60eac391aa9"/>
                          <pic:cNvPicPr/>
                        </pic:nvPicPr>
                        <pic:blipFill>
                          <a:blip r:embed="rId2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08333757" name="019ed0ad-715e-77cf-bdf4-07726b13dbf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0336508" name="019ed0ad-715e-77cf-bdf4-07726b13dbf4"/>
                          <pic:cNvPicPr/>
                        </pic:nvPicPr>
                        <pic:blipFill>
                          <a:blip r:embed="rId2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 Bad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42842136" name="019ed0ad-d4fa-78b3-8824-1f2f0aa7eaf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704729" name="019ed0ad-d4fa-78b3-8824-1f2f0aa7eaf6"/>
                          <pic:cNvPicPr/>
                        </pic:nvPicPr>
                        <pic:blipFill>
                          <a:blip r:embed="rId2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42190185" name="019ed0ad-f544-7d00-b03c-265c65eab0f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9368114" name="019ed0ad-f544-7d00-b03c-265c65eab0f7"/>
                          <pic:cNvPicPr/>
                        </pic:nvPicPr>
                        <pic:blipFill>
                          <a:blip r:embed="rId2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91355913" name="019ed0ae-13a8-7ae5-8e88-908c2c16329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2046866" name="019ed0ae-13a8-7ae5-8e88-908c2c16329d"/>
                          <pic:cNvPicPr/>
                        </pic:nvPicPr>
                        <pic:blipFill>
                          <a:blip r:embed="rId2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8260339" name="019ed0ae-2b39-78c3-a58d-4c6ec9e8c8b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4789827" name="019ed0ae-2b39-78c3-a58d-4c6ec9e8c8b9"/>
                          <pic:cNvPicPr/>
                        </pic:nvPicPr>
                        <pic:blipFill>
                          <a:blip r:embed="rId2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3 Bad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23202871" name="019ed0b6-1973-7f9e-9dd9-27e025d740f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2567092" name="019ed0b6-1973-7f9e-9dd9-27e025d740f4"/>
                          <pic:cNvPicPr/>
                        </pic:nvPicPr>
                        <pic:blipFill>
                          <a:blip r:embed="rId2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6704295" name="019ed0b6-2ad2-734b-94fb-64444a603ca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2439171" name="019ed0b6-2ad2-734b-94fb-64444a603ca3"/>
                          <pic:cNvPicPr/>
                        </pic:nvPicPr>
                        <pic:blipFill>
                          <a:blip r:embed="rId2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3 Bad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68858789" name="019ed0b7-a717-7cfb-b2e8-8d7cfe2f1b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5033586" name="019ed0b7-a717-7cfb-b2e8-8d7cfe2f1b38"/>
                          <pic:cNvPicPr/>
                        </pic:nvPicPr>
                        <pic:blipFill>
                          <a:blip r:embed="rId2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65904539" name="019ed0b7-c817-727f-8dc1-bda2de579d1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2923458" name="019ed0b7-c817-727f-8dc1-bda2de579d1e"/>
                          <pic:cNvPicPr/>
                        </pic:nvPicPr>
                        <pic:blipFill>
                          <a:blip r:embed="rId2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3 Bad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83434043" name="019ed0b9-a685-76ca-b239-a4f716fe2b1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6369862" name="019ed0b9-a685-76ca-b239-a4f716fe2b1b"/>
                          <pic:cNvPicPr/>
                        </pic:nvPicPr>
                        <pic:blipFill>
                          <a:blip r:embed="rId2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44949841" name="019ed0b9-bc6a-77fa-ba4c-58dd6351f14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5584806" name="019ed0b9-bc6a-77fa-ba4c-58dd6351f146"/>
                          <pic:cNvPicPr/>
                        </pic:nvPicPr>
                        <pic:blipFill>
                          <a:blip r:embed="rId2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3 Bad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6456960" name="019ed0ba-2f04-7f61-a5fa-c0590805ee4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4970846" name="019ed0ba-2f04-7f61-a5fa-c0590805ee43"/>
                          <pic:cNvPicPr/>
                        </pic:nvPicPr>
                        <pic:blipFill>
                          <a:blip r:embed="rId2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7744514" name="019ed0ba-50ce-757c-9ae9-2d5fda640b4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0603060" name="019ed0ba-50ce-757c-9ae9-2d5fda640b48"/>
                          <pic:cNvPicPr/>
                        </pic:nvPicPr>
                        <pic:blipFill>
                          <a:blip r:embed="rId2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3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53283317" name="019ed0bb-2139-7c08-90bb-01bc7eac516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1331188" name="019ed0bb-2139-7c08-90bb-01bc7eac516a"/>
                          <pic:cNvPicPr/>
                        </pic:nvPicPr>
                        <pic:blipFill>
                          <a:blip r:embed="rId2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36750221" name="019ed0bb-341f-7c49-ba5e-15a2297a65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2386157" name="019ed0bb-341f-7c49-ba5e-15a2297a654d"/>
                          <pic:cNvPicPr/>
                        </pic:nvPicPr>
                        <pic:blipFill>
                          <a:blip r:embed="rId2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3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33539597" name="019ed0bb-a792-7670-9c51-2e191da8fd3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3267003" name="019ed0bb-a792-7670-9c51-2e191da8fd3f"/>
                          <pic:cNvPicPr/>
                        </pic:nvPicPr>
                        <pic:blipFill>
                          <a:blip r:embed="rId2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83447036" name="019ed0bb-dc81-738c-9324-0feeaf52ac7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1797781" name="019ed0bb-dc81-738c-9324-0feeaf52ac7b"/>
                          <pic:cNvPicPr/>
                        </pic:nvPicPr>
                        <pic:blipFill>
                          <a:blip r:embed="rId2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4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 Nordstrasse 70, 8006 Zürich</w:t>
          </w:r>
        </w:p>
        <w:p>
          <w:pPr>
            <w:spacing w:before="0" w:after="0"/>
          </w:pPr>
          <w:r>
            <w:t>978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media/document_image_rId75.jpeg" Type="http://schemas.openxmlformats.org/officeDocument/2006/relationships/image" Id="rId75"/>
    <Relationship Target="media/document_image_rId76.jpeg" Type="http://schemas.openxmlformats.org/officeDocument/2006/relationships/image" Id="rId76"/>
    <Relationship Target="media/document_image_rId77.jpeg" Type="http://schemas.openxmlformats.org/officeDocument/2006/relationships/image" Id="rId77"/>
    <Relationship Target="media/document_image_rId78.jpeg" Type="http://schemas.openxmlformats.org/officeDocument/2006/relationships/image" Id="rId78"/>
    <Relationship Target="media/document_image_rId79.jpeg" Type="http://schemas.openxmlformats.org/officeDocument/2006/relationships/image" Id="rId79"/>
    <Relationship Target="media/document_image_rId80.jpeg" Type="http://schemas.openxmlformats.org/officeDocument/2006/relationships/image" Id="rId80"/>
    <Relationship Target="media/document_image_rId81.jpeg" Type="http://schemas.openxmlformats.org/officeDocument/2006/relationships/image" Id="rId81"/>
    <Relationship Target="media/document_image_rId82.jpeg" Type="http://schemas.openxmlformats.org/officeDocument/2006/relationships/image" Id="rId82"/>
    <Relationship Target="media/document_image_rId83.jpeg" Type="http://schemas.openxmlformats.org/officeDocument/2006/relationships/image" Id="rId83"/>
    <Relationship Target="media/document_image_rId84.jpeg" Type="http://schemas.openxmlformats.org/officeDocument/2006/relationships/image" Id="rId84"/>
    <Relationship Target="media/document_image_rId85.jpeg" Type="http://schemas.openxmlformats.org/officeDocument/2006/relationships/image" Id="rId85"/>
    <Relationship Target="media/document_image_rId86.jpeg" Type="http://schemas.openxmlformats.org/officeDocument/2006/relationships/image" Id="rId86"/>
    <Relationship Target="media/document_image_rId87.jpeg" Type="http://schemas.openxmlformats.org/officeDocument/2006/relationships/image" Id="rId87"/>
    <Relationship Target="media/document_image_rId88.jpeg" Type="http://schemas.openxmlformats.org/officeDocument/2006/relationships/image" Id="rId88"/>
    <Relationship Target="media/document_image_rId89.jpeg" Type="http://schemas.openxmlformats.org/officeDocument/2006/relationships/image" Id="rId89"/>
    <Relationship Target="media/document_image_rId90.jpeg" Type="http://schemas.openxmlformats.org/officeDocument/2006/relationships/image" Id="rId90"/>
    <Relationship Target="media/document_image_rId91.jpeg" Type="http://schemas.openxmlformats.org/officeDocument/2006/relationships/image" Id="rId91"/>
    <Relationship Target="media/document_image_rId92.jpeg" Type="http://schemas.openxmlformats.org/officeDocument/2006/relationships/image" Id="rId92"/>
    <Relationship Target="media/document_image_rId93.jpeg" Type="http://schemas.openxmlformats.org/officeDocument/2006/relationships/image" Id="rId93"/>
    <Relationship Target="media/document_image_rId94.jpeg" Type="http://schemas.openxmlformats.org/officeDocument/2006/relationships/image" Id="rId94"/>
    <Relationship Target="media/document_image_rId95.jpeg" Type="http://schemas.openxmlformats.org/officeDocument/2006/relationships/image" Id="rId95"/>
    <Relationship Target="media/document_image_rId96.jpeg" Type="http://schemas.openxmlformats.org/officeDocument/2006/relationships/image" Id="rId96"/>
    <Relationship Target="media/document_image_rId97.jpeg" Type="http://schemas.openxmlformats.org/officeDocument/2006/relationships/image" Id="rId97"/>
    <Relationship Target="media/document_image_rId98.jpeg" Type="http://schemas.openxmlformats.org/officeDocument/2006/relationships/image" Id="rId98"/>
    <Relationship Target="media/document_image_rId99.jpeg" Type="http://schemas.openxmlformats.org/officeDocument/2006/relationships/image" Id="rId99"/>
    <Relationship Target="media/document_image_rId100.jpeg" Type="http://schemas.openxmlformats.org/officeDocument/2006/relationships/image" Id="rId100"/>
    <Relationship Target="media/document_image_rId101.jpeg" Type="http://schemas.openxmlformats.org/officeDocument/2006/relationships/image" Id="rId101"/>
    <Relationship Target="media/document_image_rId102.jpeg" Type="http://schemas.openxmlformats.org/officeDocument/2006/relationships/image" Id="rId102"/>
    <Relationship Target="media/document_image_rId103.jpeg" Type="http://schemas.openxmlformats.org/officeDocument/2006/relationships/image" Id="rId103"/>
    <Relationship Target="media/document_image_rId104.jpeg" Type="http://schemas.openxmlformats.org/officeDocument/2006/relationships/image" Id="rId104"/>
    <Relationship Target="media/document_image_rId105.jpeg" Type="http://schemas.openxmlformats.org/officeDocument/2006/relationships/image" Id="rId105"/>
    <Relationship Target="media/document_image_rId106.jpeg" Type="http://schemas.openxmlformats.org/officeDocument/2006/relationships/image" Id="rId106"/>
    <Relationship Target="media/document_image_rId107.jpeg" Type="http://schemas.openxmlformats.org/officeDocument/2006/relationships/image" Id="rId107"/>
    <Relationship Target="media/document_image_rId108.jpeg" Type="http://schemas.openxmlformats.org/officeDocument/2006/relationships/image" Id="rId108"/>
    <Relationship Target="media/document_image_rId109.jpeg" Type="http://schemas.openxmlformats.org/officeDocument/2006/relationships/image" Id="rId109"/>
    <Relationship Target="media/document_image_rId110.jpeg" Type="http://schemas.openxmlformats.org/officeDocument/2006/relationships/image" Id="rId110"/>
    <Relationship Target="media/document_image_rId111.jpeg" Type="http://schemas.openxmlformats.org/officeDocument/2006/relationships/image" Id="rId111"/>
    <Relationship Target="media/document_image_rId112.jpeg" Type="http://schemas.openxmlformats.org/officeDocument/2006/relationships/image" Id="rId112"/>
    <Relationship Target="media/document_image_rId113.jpeg" Type="http://schemas.openxmlformats.org/officeDocument/2006/relationships/image" Id="rId113"/>
    <Relationship Target="media/document_image_rId114.jpeg" Type="http://schemas.openxmlformats.org/officeDocument/2006/relationships/image" Id="rId114"/>
    <Relationship Target="media/document_image_rId115.jpeg" Type="http://schemas.openxmlformats.org/officeDocument/2006/relationships/image" Id="rId115"/>
    <Relationship Target="media/document_image_rId116.jpeg" Type="http://schemas.openxmlformats.org/officeDocument/2006/relationships/image" Id="rId116"/>
    <Relationship Target="media/document_image_rId117.jpeg" Type="http://schemas.openxmlformats.org/officeDocument/2006/relationships/image" Id="rId117"/>
    <Relationship Target="media/document_image_rId118.jpeg" Type="http://schemas.openxmlformats.org/officeDocument/2006/relationships/image" Id="rId118"/>
    <Relationship Target="media/document_image_rId119.jpeg" Type="http://schemas.openxmlformats.org/officeDocument/2006/relationships/image" Id="rId119"/>
    <Relationship Target="media/document_image_rId120.jpeg" Type="http://schemas.openxmlformats.org/officeDocument/2006/relationships/image" Id="rId120"/>
    <Relationship Target="media/document_image_rId121.jpeg" Type="http://schemas.openxmlformats.org/officeDocument/2006/relationships/image" Id="rId121"/>
    <Relationship Target="media/document_image_rId122.jpeg" Type="http://schemas.openxmlformats.org/officeDocument/2006/relationships/image" Id="rId122"/>
    <Relationship Target="media/document_image_rId123.jpeg" Type="http://schemas.openxmlformats.org/officeDocument/2006/relationships/image" Id="rId123"/>
    <Relationship Target="media/document_image_rId124.jpeg" Type="http://schemas.openxmlformats.org/officeDocument/2006/relationships/image" Id="rId124"/>
    <Relationship Target="media/document_image_rId125.jpeg" Type="http://schemas.openxmlformats.org/officeDocument/2006/relationships/image" Id="rId125"/>
    <Relationship Target="media/document_image_rId126.jpeg" Type="http://schemas.openxmlformats.org/officeDocument/2006/relationships/image" Id="rId126"/>
    <Relationship Target="media/document_image_rId127.jpeg" Type="http://schemas.openxmlformats.org/officeDocument/2006/relationships/image" Id="rId127"/>
    <Relationship Target="media/document_image_rId128.jpeg" Type="http://schemas.openxmlformats.org/officeDocument/2006/relationships/image" Id="rId128"/>
    <Relationship Target="media/document_image_rId129.jpeg" Type="http://schemas.openxmlformats.org/officeDocument/2006/relationships/image" Id="rId129"/>
    <Relationship Target="media/document_image_rId130.jpeg" Type="http://schemas.openxmlformats.org/officeDocument/2006/relationships/image" Id="rId130"/>
    <Relationship Target="media/document_image_rId131.jpeg" Type="http://schemas.openxmlformats.org/officeDocument/2006/relationships/image" Id="rId131"/>
    <Relationship Target="media/document_image_rId132.jpeg" Type="http://schemas.openxmlformats.org/officeDocument/2006/relationships/image" Id="rId132"/>
    <Relationship Target="media/document_image_rId133.jpeg" Type="http://schemas.openxmlformats.org/officeDocument/2006/relationships/image" Id="rId133"/>
    <Relationship Target="media/document_image_rId134.jpeg" Type="http://schemas.openxmlformats.org/officeDocument/2006/relationships/image" Id="rId134"/>
    <Relationship Target="media/document_image_rId135.jpeg" Type="http://schemas.openxmlformats.org/officeDocument/2006/relationships/image" Id="rId135"/>
    <Relationship Target="media/document_image_rId136.jpeg" Type="http://schemas.openxmlformats.org/officeDocument/2006/relationships/image" Id="rId136"/>
    <Relationship Target="media/document_image_rId137.jpeg" Type="http://schemas.openxmlformats.org/officeDocument/2006/relationships/image" Id="rId137"/>
    <Relationship Target="media/document_image_rId138.jpeg" Type="http://schemas.openxmlformats.org/officeDocument/2006/relationships/image" Id="rId138"/>
    <Relationship Target="media/document_image_rId139.jpeg" Type="http://schemas.openxmlformats.org/officeDocument/2006/relationships/image" Id="rId139"/>
    <Relationship Target="media/document_image_rId140.jpeg" Type="http://schemas.openxmlformats.org/officeDocument/2006/relationships/image" Id="rId140"/>
    <Relationship Target="media/document_image_rId141.jpeg" Type="http://schemas.openxmlformats.org/officeDocument/2006/relationships/image" Id="rId141"/>
    <Relationship Target="media/document_image_rId142.jpeg" Type="http://schemas.openxmlformats.org/officeDocument/2006/relationships/image" Id="rId142"/>
    <Relationship Target="media/document_image_rId143.jpeg" Type="http://schemas.openxmlformats.org/officeDocument/2006/relationships/image" Id="rId143"/>
    <Relationship Target="media/document_image_rId144.jpeg" Type="http://schemas.openxmlformats.org/officeDocument/2006/relationships/image" Id="rId144"/>
    <Relationship Target="media/document_image_rId145.jpeg" Type="http://schemas.openxmlformats.org/officeDocument/2006/relationships/image" Id="rId145"/>
    <Relationship Target="media/document_image_rId146.jpeg" Type="http://schemas.openxmlformats.org/officeDocument/2006/relationships/image" Id="rId146"/>
    <Relationship Target="media/document_image_rId147.jpeg" Type="http://schemas.openxmlformats.org/officeDocument/2006/relationships/image" Id="rId147"/>
    <Relationship Target="media/document_image_rId148.jpeg" Type="http://schemas.openxmlformats.org/officeDocument/2006/relationships/image" Id="rId148"/>
    <Relationship Target="media/document_image_rId149.jpeg" Type="http://schemas.openxmlformats.org/officeDocument/2006/relationships/image" Id="rId149"/>
    <Relationship Target="media/document_image_rId150.jpeg" Type="http://schemas.openxmlformats.org/officeDocument/2006/relationships/image" Id="rId150"/>
    <Relationship Target="media/document_image_rId151.jpeg" Type="http://schemas.openxmlformats.org/officeDocument/2006/relationships/image" Id="rId151"/>
    <Relationship Target="media/document_image_rId152.jpeg" Type="http://schemas.openxmlformats.org/officeDocument/2006/relationships/image" Id="rId152"/>
    <Relationship Target="media/document_image_rId153.jpeg" Type="http://schemas.openxmlformats.org/officeDocument/2006/relationships/image" Id="rId153"/>
    <Relationship Target="media/document_image_rId154.jpeg" Type="http://schemas.openxmlformats.org/officeDocument/2006/relationships/image" Id="rId154"/>
    <Relationship Target="media/document_image_rId155.jpeg" Type="http://schemas.openxmlformats.org/officeDocument/2006/relationships/image" Id="rId155"/>
    <Relationship Target="media/document_image_rId156.jpeg" Type="http://schemas.openxmlformats.org/officeDocument/2006/relationships/image" Id="rId156"/>
    <Relationship Target="media/document_image_rId157.jpeg" Type="http://schemas.openxmlformats.org/officeDocument/2006/relationships/image" Id="rId157"/>
    <Relationship Target="media/document_image_rId158.jpeg" Type="http://schemas.openxmlformats.org/officeDocument/2006/relationships/image" Id="rId158"/>
    <Relationship Target="media/document_image_rId159.jpeg" Type="http://schemas.openxmlformats.org/officeDocument/2006/relationships/image" Id="rId159"/>
    <Relationship Target="media/document_image_rId160.jpeg" Type="http://schemas.openxmlformats.org/officeDocument/2006/relationships/image" Id="rId160"/>
    <Relationship Target="media/document_image_rId161.jpeg" Type="http://schemas.openxmlformats.org/officeDocument/2006/relationships/image" Id="rId161"/>
    <Relationship Target="media/document_image_rId162.jpeg" Type="http://schemas.openxmlformats.org/officeDocument/2006/relationships/image" Id="rId162"/>
    <Relationship Target="media/document_image_rId163.jpeg" Type="http://schemas.openxmlformats.org/officeDocument/2006/relationships/image" Id="rId163"/>
    <Relationship Target="media/document_image_rId164.jpeg" Type="http://schemas.openxmlformats.org/officeDocument/2006/relationships/image" Id="rId164"/>
    <Relationship Target="media/document_image_rId165.jpeg" Type="http://schemas.openxmlformats.org/officeDocument/2006/relationships/image" Id="rId165"/>
    <Relationship Target="media/document_image_rId166.jpeg" Type="http://schemas.openxmlformats.org/officeDocument/2006/relationships/image" Id="rId166"/>
    <Relationship Target="media/document_image_rId167.jpeg" Type="http://schemas.openxmlformats.org/officeDocument/2006/relationships/image" Id="rId167"/>
    <Relationship Target="media/document_image_rId168.jpeg" Type="http://schemas.openxmlformats.org/officeDocument/2006/relationships/image" Id="rId168"/>
    <Relationship Target="media/document_image_rId169.jpeg" Type="http://schemas.openxmlformats.org/officeDocument/2006/relationships/image" Id="rId169"/>
    <Relationship Target="media/document_image_rId170.jpeg" Type="http://schemas.openxmlformats.org/officeDocument/2006/relationships/image" Id="rId170"/>
    <Relationship Target="media/document_image_rId171.jpeg" Type="http://schemas.openxmlformats.org/officeDocument/2006/relationships/image" Id="rId171"/>
    <Relationship Target="media/document_image_rId172.jpeg" Type="http://schemas.openxmlformats.org/officeDocument/2006/relationships/image" Id="rId172"/>
    <Relationship Target="media/document_image_rId173.jpeg" Type="http://schemas.openxmlformats.org/officeDocument/2006/relationships/image" Id="rId173"/>
    <Relationship Target="media/document_image_rId174.jpeg" Type="http://schemas.openxmlformats.org/officeDocument/2006/relationships/image" Id="rId174"/>
    <Relationship Target="media/document_image_rId175.jpeg" Type="http://schemas.openxmlformats.org/officeDocument/2006/relationships/image" Id="rId175"/>
    <Relationship Target="media/document_image_rId176.jpeg" Type="http://schemas.openxmlformats.org/officeDocument/2006/relationships/image" Id="rId176"/>
    <Relationship Target="media/document_image_rId177.jpeg" Type="http://schemas.openxmlformats.org/officeDocument/2006/relationships/image" Id="rId177"/>
    <Relationship Target="media/document_image_rId178.jpeg" Type="http://schemas.openxmlformats.org/officeDocument/2006/relationships/image" Id="rId178"/>
    <Relationship Target="media/document_image_rId179.jpeg" Type="http://schemas.openxmlformats.org/officeDocument/2006/relationships/image" Id="rId179"/>
    <Relationship Target="media/document_image_rId180.jpeg" Type="http://schemas.openxmlformats.org/officeDocument/2006/relationships/image" Id="rId180"/>
    <Relationship Target="media/document_image_rId181.jpeg" Type="http://schemas.openxmlformats.org/officeDocument/2006/relationships/image" Id="rId181"/>
    <Relationship Target="media/document_image_rId182.jpeg" Type="http://schemas.openxmlformats.org/officeDocument/2006/relationships/image" Id="rId182"/>
    <Relationship Target="media/document_image_rId183.jpeg" Type="http://schemas.openxmlformats.org/officeDocument/2006/relationships/image" Id="rId183"/>
    <Relationship Target="media/document_image_rId184.jpeg" Type="http://schemas.openxmlformats.org/officeDocument/2006/relationships/image" Id="rId184"/>
    <Relationship Target="media/document_image_rId185.jpeg" Type="http://schemas.openxmlformats.org/officeDocument/2006/relationships/image" Id="rId185"/>
    <Relationship Target="media/document_image_rId186.jpeg" Type="http://schemas.openxmlformats.org/officeDocument/2006/relationships/image" Id="rId186"/>
    <Relationship Target="media/document_image_rId187.jpeg" Type="http://schemas.openxmlformats.org/officeDocument/2006/relationships/image" Id="rId187"/>
    <Relationship Target="media/document_image_rId188.jpeg" Type="http://schemas.openxmlformats.org/officeDocument/2006/relationships/image" Id="rId188"/>
    <Relationship Target="media/document_image_rId189.jpeg" Type="http://schemas.openxmlformats.org/officeDocument/2006/relationships/image" Id="rId189"/>
    <Relationship Target="media/document_image_rId190.jpeg" Type="http://schemas.openxmlformats.org/officeDocument/2006/relationships/image" Id="rId190"/>
    <Relationship Target="media/document_image_rId191.jpeg" Type="http://schemas.openxmlformats.org/officeDocument/2006/relationships/image" Id="rId191"/>
    <Relationship Target="media/document_image_rId192.jpeg" Type="http://schemas.openxmlformats.org/officeDocument/2006/relationships/image" Id="rId192"/>
    <Relationship Target="media/document_image_rId193.jpeg" Type="http://schemas.openxmlformats.org/officeDocument/2006/relationships/image" Id="rId193"/>
    <Relationship Target="media/document_image_rId194.jpeg" Type="http://schemas.openxmlformats.org/officeDocument/2006/relationships/image" Id="rId194"/>
    <Relationship Target="media/document_image_rId195.jpeg" Type="http://schemas.openxmlformats.org/officeDocument/2006/relationships/image" Id="rId195"/>
    <Relationship Target="media/document_image_rId196.jpeg" Type="http://schemas.openxmlformats.org/officeDocument/2006/relationships/image" Id="rId196"/>
    <Relationship Target="media/document_image_rId197.jpeg" Type="http://schemas.openxmlformats.org/officeDocument/2006/relationships/image" Id="rId197"/>
    <Relationship Target="media/document_image_rId198.jpeg" Type="http://schemas.openxmlformats.org/officeDocument/2006/relationships/image" Id="rId198"/>
    <Relationship Target="media/document_image_rId199.jpeg" Type="http://schemas.openxmlformats.org/officeDocument/2006/relationships/image" Id="rId199"/>
    <Relationship Target="media/document_image_rId200.jpeg" Type="http://schemas.openxmlformats.org/officeDocument/2006/relationships/image" Id="rId200"/>
    <Relationship Target="media/document_image_rId201.jpeg" Type="http://schemas.openxmlformats.org/officeDocument/2006/relationships/image" Id="rId201"/>
    <Relationship Target="media/document_image_rId202.jpeg" Type="http://schemas.openxmlformats.org/officeDocument/2006/relationships/image" Id="rId202"/>
    <Relationship Target="media/document_image_rId203.jpeg" Type="http://schemas.openxmlformats.org/officeDocument/2006/relationships/image" Id="rId203"/>
    <Relationship Target="media/document_image_rId204.jpeg" Type="http://schemas.openxmlformats.org/officeDocument/2006/relationships/image" Id="rId204"/>
    <Relationship Target="media/document_image_rId205.jpeg" Type="http://schemas.openxmlformats.org/officeDocument/2006/relationships/image" Id="rId205"/>
    <Relationship Target="media/document_image_rId206.jpeg" Type="http://schemas.openxmlformats.org/officeDocument/2006/relationships/image" Id="rId206"/>
    <Relationship Target="media/document_image_rId207.jpeg" Type="http://schemas.openxmlformats.org/officeDocument/2006/relationships/image" Id="rId207"/>
    <Relationship Target="media/document_image_rId208.jpeg" Type="http://schemas.openxmlformats.org/officeDocument/2006/relationships/image" Id="rId208"/>
    <Relationship Target="media/document_image_rId209.jpeg" Type="http://schemas.openxmlformats.org/officeDocument/2006/relationships/image" Id="rId209"/>
    <Relationship Target="media/document_image_rId210.jpeg" Type="http://schemas.openxmlformats.org/officeDocument/2006/relationships/image" Id="rId210"/>
    <Relationship Target="media/document_image_rId211.jpeg" Type="http://schemas.openxmlformats.org/officeDocument/2006/relationships/image" Id="rId211"/>
    <Relationship Target="media/document_image_rId212.jpeg" Type="http://schemas.openxmlformats.org/officeDocument/2006/relationships/image" Id="rId212"/>
    <Relationship Target="media/document_image_rId213.jpeg" Type="http://schemas.openxmlformats.org/officeDocument/2006/relationships/image" Id="rId213"/>
    <Relationship Target="media/document_image_rId214.jpeg" Type="http://schemas.openxmlformats.org/officeDocument/2006/relationships/image" Id="rId214"/>
    <Relationship Target="media/document_image_rId215.jpeg" Type="http://schemas.openxmlformats.org/officeDocument/2006/relationships/image" Id="rId215"/>
    <Relationship Target="media/document_image_rId216.jpeg" Type="http://schemas.openxmlformats.org/officeDocument/2006/relationships/image" Id="rId216"/>
    <Relationship Target="media/document_image_rId217.jpeg" Type="http://schemas.openxmlformats.org/officeDocument/2006/relationships/image" Id="rId217"/>
    <Relationship Target="media/document_image_rId218.jpeg" Type="http://schemas.openxmlformats.org/officeDocument/2006/relationships/image" Id="rId218"/>
    <Relationship Target="media/document_image_rId219.jpeg" Type="http://schemas.openxmlformats.org/officeDocument/2006/relationships/image" Id="rId219"/>
    <Relationship Target="media/document_image_rId220.jpeg" Type="http://schemas.openxmlformats.org/officeDocument/2006/relationships/image" Id="rId220"/>
    <Relationship Target="media/document_image_rId221.jpeg" Type="http://schemas.openxmlformats.org/officeDocument/2006/relationships/image" Id="rId221"/>
    <Relationship Target="media/document_image_rId222.jpeg" Type="http://schemas.openxmlformats.org/officeDocument/2006/relationships/image" Id="rId222"/>
    <Relationship Target="media/document_image_rId223.jpeg" Type="http://schemas.openxmlformats.org/officeDocument/2006/relationships/image" Id="rId223"/>
    <Relationship Target="media/document_image_rId224.jpeg" Type="http://schemas.openxmlformats.org/officeDocument/2006/relationships/image" Id="rId224"/>
    <Relationship Target="media/document_image_rId225.jpeg" Type="http://schemas.openxmlformats.org/officeDocument/2006/relationships/image" Id="rId225"/>
    <Relationship Target="media/document_image_rId226.jpeg" Type="http://schemas.openxmlformats.org/officeDocument/2006/relationships/image" Id="rId226"/>
    <Relationship Target="media/document_image_rId227.jpeg" Type="http://schemas.openxmlformats.org/officeDocument/2006/relationships/image" Id="rId227"/>
    <Relationship Target="media/document_image_rId228.jpeg" Type="http://schemas.openxmlformats.org/officeDocument/2006/relationships/image" Id="rId228"/>
    <Relationship Target="media/document_image_rId229.jpeg" Type="http://schemas.openxmlformats.org/officeDocument/2006/relationships/image" Id="rId229"/>
    <Relationship Target="media/document_image_rId230.jpeg" Type="http://schemas.openxmlformats.org/officeDocument/2006/relationships/image" Id="rId230"/>
    <Relationship Target="media/document_image_rId231.jpeg" Type="http://schemas.openxmlformats.org/officeDocument/2006/relationships/image" Id="rId231"/>
    <Relationship Target="media/document_image_rId232.jpeg" Type="http://schemas.openxmlformats.org/officeDocument/2006/relationships/image" Id="rId232"/>
    <Relationship Target="media/document_image_rId233.jpeg" Type="http://schemas.openxmlformats.org/officeDocument/2006/relationships/image" Id="rId233"/>
    <Relationship Target="media/document_image_rId234.jpeg" Type="http://schemas.openxmlformats.org/officeDocument/2006/relationships/image" Id="rId234"/>
    <Relationship Target="media/document_image_rId235.jpeg" Type="http://schemas.openxmlformats.org/officeDocument/2006/relationships/image" Id="rId235"/>
    <Relationship Target="media/document_image_rId236.jpeg" Type="http://schemas.openxmlformats.org/officeDocument/2006/relationships/image" Id="rId236"/>
    <Relationship Target="media/document_image_rId237.jpeg" Type="http://schemas.openxmlformats.org/officeDocument/2006/relationships/image" Id="rId237"/>
    <Relationship Target="media/document_image_rId238.jpeg" Type="http://schemas.openxmlformats.org/officeDocument/2006/relationships/image" Id="rId238"/>
    <Relationship Target="media/document_image_rId239.jpeg" Type="http://schemas.openxmlformats.org/officeDocument/2006/relationships/image" Id="rId239"/>
    <Relationship Target="media/document_image_rId240.jpeg" Type="http://schemas.openxmlformats.org/officeDocument/2006/relationships/image" Id="rId240"/>
    <Relationship Target="media/document_image_rId241.jpeg" Type="http://schemas.openxmlformats.org/officeDocument/2006/relationships/image" Id="rId241"/>
    <Relationship Target="media/document_image_rId242.jpeg" Type="http://schemas.openxmlformats.org/officeDocument/2006/relationships/image" Id="rId242"/>
    <Relationship Target="media/document_image_rId243.jpeg" Type="http://schemas.openxmlformats.org/officeDocument/2006/relationships/image" Id="rId243"/>
    <Relationship Target="media/document_image_rId244.jpeg" Type="http://schemas.openxmlformats.org/officeDocument/2006/relationships/image" Id="rId244"/>
    <Relationship Target="media/document_image_rId245.jpeg" Type="http://schemas.openxmlformats.org/officeDocument/2006/relationships/image" Id="rId245"/>
    <Relationship Target="footer.xml" Type="http://schemas.openxmlformats.org/officeDocument/2006/relationships/footer" Id="rId246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