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Immark, Halle3, Bahnstrasse 142, 8105 Regensdorf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8041327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518411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