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Dilatations Fugen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Fugendichtstoff</w:t>
            </w:r>
          </w:p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7932390" name="019ecf52-9dfe-70a0-b006-f133360e17c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4725268" name="019ecf52-9dfe-70a0-b006-f133360e17c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9348841" name="019ecf53-1b56-7f62-b70b-2d62a0600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527087" name="019ecf53-1b56-7f62-b70b-2d62a060053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Halle3, Bahnstrasse 142, 8105 Regensdorf</w:t>
          </w:r>
        </w:p>
        <w:p>
          <w:pPr>
            <w:spacing w:before="0" w:after="0"/>
          </w:pPr>
          <w:r>
            <w:t>DN 990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