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Ringstraße 11, Schinznach Bad, 5116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985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75462226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4812468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