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Ringstraße 11, Schinznach Bad, 5116</w:t>
          </w:r>
        </w:p>
        <w:p>
          <w:pPr>
            <w:spacing w:before="0" w:after="0"/>
          </w:pPr>
          <w:r>
            <w:t>DN 985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