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Boden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Boden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0276341" name="019ed049-757f-71d7-881c-15057426798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99492719" name="019ed049-757f-71d7-881c-150574267982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736470925" name="019ed049-c52f-75d2-99d5-04ed6e922158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8527141" name="019ed049-c52f-75d2-99d5-04ed6e92215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Fliesenkleber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1986333341" name="019ed04c-4de7-702f-ae6b-09cdc1ac0b0a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80555353" name="019ed04c-4de7-702f-ae6b-09cdc1ac0b0a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723511413" name="019ed04c-96f9-70b9-aea0-e4eb0114207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11167717" name="019ed04c-96f9-70b9-aea0-e4eb0114207e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Wand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Wand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914590944" name="019ed051-3852-7f41-8804-c79db6f34b37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15845979" name="019ed051-3852-7f41-8804-c79db6f34b37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995245240" name="019ed051-8329-7739-8632-1392e768013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51919638" name="019ed051-8329-7739-8632-1392e768013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MaP-4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Badezimmer </w:t>
            </w:r>
          </w:p>
          <w:p>
            <w:pPr>
              <w:spacing w:before="0" w:after="0"/>
            </w:pPr>
            <w:r>
              <w:t>UG</w:t>
            </w:r>
          </w:p>
          <w:p>
            <w:pPr>
              <w:spacing w:before="0" w:after="0"/>
            </w:pPr>
            <w:r>
              <w:t>Decke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Verputz </w:t>
            </w:r>
          </w:p>
          <w:p>
            <w:pPr>
              <w:spacing w:before="0" w:after="0"/>
            </w:pPr>
            <w:r>
              <w:t>Decke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953815"/>
                  <wp:effectExtent l="0" t="0" r="0" b="0"/>
                  <wp:docPr id="770290411" name="019ed053-a807-7ac6-9222-27f47eba083c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11636310" name="019ed053-a807-7ac6-9222-27f47eba083c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9538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65965256" name="019ed054-1503-75fc-8521-8548d35a231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13360199" name="019ed054-1503-75fc-8521-8548d35a231e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2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Ringstraße 11, Schinznach Bad, 5116</w:t>
          </w:r>
        </w:p>
        <w:p>
          <w:pPr>
            <w:spacing w:before="0" w:after="0"/>
          </w:pPr>
          <w:r>
            <w:t>DN 985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media/document_image_rId10.jpeg" Type="http://schemas.openxmlformats.org/officeDocument/2006/relationships/image" Id="rId10"/>
    <Relationship Target="media/document_image_rId11.jpeg" Type="http://schemas.openxmlformats.org/officeDocument/2006/relationships/image" Id="rId11"/>
    <Relationship Target="footer.xml" Type="http://schemas.openxmlformats.org/officeDocument/2006/relationships/footer" Id="rId12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