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Wilenstrasse 183, Freienbach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897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68110843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1282571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