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2682889" name="019eb189-3ce1-77fb-95ef-e252520e1b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191695" name="019eb189-3ce1-77fb-95ef-e252520e1ba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5029887" name="019eb189-50a1-7a36-9ebb-a43f0d750b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674905" name="019eb189-50a1-7a36-9ebb-a43f0d750bbf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6726504" name="019eb18a-3fde-7d62-8621-ffdd86bede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99582" name="019eb18a-3fde-7d62-8621-ffdd86beded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7816644" name="019eb18a-8325-7c5e-844f-6475dc60df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151527" name="019eb18a-8325-7c5e-844f-6475dc60dfb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/ Küche </w:t>
            </w:r>
          </w:p>
          <w:p>
            <w:pPr>
              <w:spacing w:before="0" w:after="0"/>
            </w:pPr>
            <w:r>
              <w:t>EG/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6012219" name="019eb18c-7a50-7040-8882-c3286e5d5a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350990" name="019eb18c-7a50-7040-8882-c3286e5d5aa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6589483" name="019eb18f-b49a-75b8-be27-de475b800a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273674" name="019eb18f-b49a-75b8-be27-de475b800a2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/ Küche </w:t>
            </w:r>
          </w:p>
          <w:p>
            <w:pPr>
              <w:spacing w:before="0" w:after="0"/>
            </w:pPr>
            <w:r>
              <w:t>EG/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1737414" name="019eb18d-fd38-70bb-a9c5-dd4e4d1e24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703166" name="019eb18d-fd38-70bb-a9c5-dd4e4d1e24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663347" name="019eb190-4a32-7f79-ba96-f2babe7077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6992178" name="019eb190-4a32-7f79-ba96-f2babe70773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7456641" name="019eb198-14ca-7298-87e0-1a394a0b95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017265" name="019eb198-14ca-7298-87e0-1a394a0b951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6933537" name="019eb198-b3f9-7145-8eb4-240d57dee3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983036" name="019eb198-b3f9-7145-8eb4-240d57dee34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7959169" name="019eb19a-c158-764a-8294-47079cd6fa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933675" name="019eb19a-c158-764a-8294-47079cd6fa5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7398576" name="019eb19a-d2a3-7964-bcf4-993be4c411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454081" name="019eb19a-d2a3-7964-bcf4-993be4c411f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0802549" name="019eb19c-682c-76f5-90ce-5c2de2dbd0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318440" name="019eb19c-682c-76f5-90ce-5c2de2dbd06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5944294" name="019eb19c-dfb0-772d-af17-03dc20dc3b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295097" name="019eb19c-dfb0-772d-af17-03dc20dc3b5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1639243" name="019eb198-dcfd-7ccb-937e-4a983ac702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296921" name="019eb198-dcfd-7ccb-937e-4a983ac702b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9039170" name="019eb19f-6b0a-781f-88af-e176f0559e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409675" name="019eb19f-6b0a-781f-88af-e176f0559e3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4868082" name="019eb199-3054-78a3-85a2-53dbf56fbe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6581884" name="019eb199-3054-78a3-85a2-53dbf56fbe0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7111698" name="019eb1a7-2d83-7704-9ba5-c366041df6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852786" name="019eb1a7-2d83-7704-9ba5-c366041df6c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4863931" name="019eb199-79d8-7aad-9053-f9144ae706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3507862" name="019eb199-79d8-7aad-9053-f9144ae7065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9169440" name="019eb1ab-dc87-71aa-8629-61e4702b9c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382669" name="019eb1ab-dc87-71aa-8629-61e4702b9cf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5700441" name="019eb1ac-9d18-7eaf-8926-13308b3d8b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306576" name="019eb1ac-9d18-7eaf-8926-13308b3d8b0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5911564" name="019eb1ad-1538-7b4f-808c-1dfbb3dd4b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536195" name="019eb1ad-1538-7b4f-808c-1dfbb3dd4bb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7698567" name="019eb1ae-aa7a-74eb-8743-85d8aa9eb6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25836" name="019eb1ae-aa7a-74eb-8743-85d8aa9eb61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3979829" name="019eb1b0-fd4d-795e-9568-da387a6f2b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145360" name="019eb1b0-fd4d-795e-9568-da387a6f2b1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9434056" name="019eb1b3-0a20-77ce-9aa0-da98544e8e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190370" name="019eb1b3-0a20-77ce-9aa0-da98544e8e5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7870161" name="019eb1b4-4dbe-71b2-ab2e-cfe79d9ac9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362481" name="019eb1b4-4dbe-71b2-ab2e-cfe79d9ac905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2665034" name="019eb1b5-6cdb-715c-9441-61a050035c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144283" name="019eb1b5-6cdb-715c-9441-61a050035cca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9866141" name="019eb1b5-a5df-7b48-b72b-2e5b8a962e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099496" name="019eb1b5-a5df-7b48-b72b-2e5b8a962e6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Wilenstrasse 183, Freienbach</w:t>
          </w:r>
        </w:p>
        <w:p>
          <w:pPr>
            <w:spacing w:before="0" w:after="0"/>
          </w:pPr>
          <w:r>
            <w:t>897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