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Foyer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Fensterkitt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 / Türe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9682739" name="019ebb50-3905-78d0-86c3-698de0d217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7712756" name="019ebb50-3905-78d0-86c3-698de0d217a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57905588" name="019ebb50-7fe8-73a1-855b-5ff55b39545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878963" name="019ebb50-7fe8-73a1-855b-5ff55b39545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Foyer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34170439" name="019ebb52-dc12-71b0-b9cf-0b79e7cbef3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1762367" name="019ebb52-dc12-71b0-b9cf-0b79e7cbef3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28755184" name="019ebb52-fa6a-7e52-9a1a-3bc86b06d0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2653469" name="019ebb52-fa6a-7e52-9a1a-3bc86b06d0c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Foyer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Sockel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66575555" name="019ebb57-924a-7828-a8f1-71b7b5b6e2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3453072" name="019ebb57-924a-7828-a8f1-71b7b5b6e28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15413734" name="019ebb58-8858-7ee8-9df7-14b10620968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123606" name="019ebb58-8858-7ee8-9df7-14b10620968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Foyer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44188659" name="019ebb59-b9c1-7844-a86e-2dbe7405f61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7893739" name="019ebb59-b9c1-7844-a86e-2dbe7405f61f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70948216" name="019ebb59-dad2-7f7c-9581-e5fd709ac14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6975387" name="019ebb59-dad2-7f7c-9581-e5fd709ac14b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Primarschule, Foyer Stadlerstrasse 56, 8404 Winterthur</w:t>
          </w:r>
        </w:p>
        <w:p>
          <w:pPr>
            <w:spacing w:before="0" w:after="0"/>
          </w:pPr>
          <w:r>
            <w:t>993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