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Sonnhaldenstrasse 10, Uitikon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146026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75854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