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933108" name="019eba86-efdb-74b9-8c1b-e5bba13ce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383309" name="019eba86-efdb-74b9-8c1b-e5bba13ce8c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837162" name="019eba87-1a7f-788f-ba51-601bb5c920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947883" name="019eba87-1a7f-788f-ba51-601bb5c9206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9628543" name="019eba88-254b-74d0-89ca-2e5900b087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331542" name="019eba88-254b-74d0-89ca-2e5900b087f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696047" name="019eba88-4c4b-7577-9423-88f2530cee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013316" name="019eba88-4c4b-7577-9423-88f2530ceee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867063" name="019eba89-8350-7e2f-9ca3-4802f5ae6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03797" name="019eba89-8350-7e2f-9ca3-4802f5ae6e5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810572" name="019eba89-af43-7c70-8e4d-a1fbf6206e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118553" name="019eba89-af43-7c70-8e4d-a1fbf6206e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100275" name="019eba8a-6864-7e48-8d11-641449c3a7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514086" name="019eba8a-6864-7e48-8d11-641449c3a7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793991" name="019eba8a-875a-7d7f-85f9-a6bd415d76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096104" name="019eba8a-875a-7d7f-85f9-a6bd415d76a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0490916" name="019eba8a-fcd9-7cb5-9db2-be22ee662a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819178" name="019eba8a-fcd9-7cb5-9db2-be22ee662aa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1447754" name="019eba8b-2aba-762c-930e-4abb1e45e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021117" name="019eba8b-2aba-762c-930e-4abb1e45e66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2110641" name="019eba8b-8231-7d7e-b864-f7d7e74027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405442" name="019eba8b-8231-7d7e-b864-f7d7e74027f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986391" name="019eba8b-ae80-7ce4-9ea9-648432d782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14300" name="019eba8b-ae80-7ce4-9ea9-648432d7827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086019" name="019eba90-da67-78fb-bf11-c12de59d6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552810" name="019eba90-da67-78fb-bf11-c12de59d69f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631320" name="019eba90-fba5-7c50-bdac-9becd5f76f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377230" name="019eba90-fba5-7c50-bdac-9becd5f76ff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262301" name="019eba91-c9c2-72a2-94f5-96e2d73b4d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257775" name="019eba91-c9c2-72a2-94f5-96e2d73b4d9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697236" name="019eba91-e998-7777-bead-d0bb65b899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139750" name="019eba91-e998-7777-bead-d0bb65b8999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225506" name="019eba92-6f48-75b8-9cf4-2fc3d9fe7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076815" name="019eba92-6f48-75b8-9cf4-2fc3d9fe754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868926" name="019eba92-7f00-7b1a-a1b9-1fcd16e16f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67919" name="019eba92-7f00-7b1a-a1b9-1fcd16e16ff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744698" name="019eba92-f30f-765f-a062-7dc90e0e85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249771" name="019eba92-f30f-765f-a062-7dc90e0e855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836584" name="019eba93-1711-73e4-8c0c-c7f788c653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321684" name="019eba93-1711-73e4-8c0c-c7f788c6535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495184" name="019eba97-8da5-7f66-9974-0fab7cdff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127339" name="019eba97-8da5-7f66-9974-0fab7cdffea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208661" name="019eba97-aa16-70b6-9d10-12c6bedd21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985963" name="019eba97-aa16-70b6-9d10-12c6bedd212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399923" name="019eba98-0710-77ed-8d29-25399b0db0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513838" name="019eba98-0710-77ed-8d29-25399b0db0c4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25355" name="019eba98-23a9-7fa4-8858-6904025b45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973119" name="019eba98-23a9-7fa4-8858-6904025b45b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036828" name="019eba98-7251-7e0e-8610-8b16ab6b2c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619180" name="019eba98-7251-7e0e-8610-8b16ab6b2ce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653575" name="019eba98-aa99-75aa-a50f-d2c8fa96f0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929528" name="019eba98-aa99-75aa-a50f-d2c8fa96f08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037967" name="019eba99-1073-7b3d-ba21-ad220b7581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95467" name="019eba99-1073-7b3d-ba21-ad220b7581c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798699" name="019eba99-2fa6-71ca-92f5-255ac531df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266537" name="019eba99-2fa6-71ca-92f5-255ac531df2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0982298" name="019eba9b-0af1-738d-b747-836d428ba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329050" name="019eba9b-0af1-738d-b747-836d428ba33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719762" name="019eba9b-26e7-7d56-a644-5a1b0a0b24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18006" name="019eba9b-26e7-7d56-a644-5a1b0a0b24a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651450" name="019ebaa0-dedf-7f83-85c2-435fa67bc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715278" name="019ebaa0-dedf-7f83-85c2-435fa67bcef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068389" name="019ebaa1-1018-736c-9f69-3180eea42f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135456" name="019ebaa1-1018-736c-9f69-3180eea42f5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049885" name="019ebaa1-6886-71f1-a8cb-cab9db2b1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373974" name="019ebaa1-6886-71f1-a8cb-cab9db2b18b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6860294" name="019ebaa1-a2da-7369-a2ba-220838d580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992111" name="019ebaa1-a2da-7369-a2ba-220838d580f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8982083" name="019ebaa6-cab9-7518-a7bf-b49a79f43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387837" name="019ebaa6-cab9-7518-a7bf-b49a79f4386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856521" name="019ebaa6-e08c-79aa-819d-6190c192bf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235194" name="019ebaa6-e08c-79aa-819d-6190c192bfc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884477" name="019ebaae-b91e-7c53-8226-5eb4d6549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287707" name="019ebaae-b91e-7c53-8226-5eb4d65497e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729474" name="019ebaae-ec49-7b7d-a3f5-a9e0b51b0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780502" name="019ebaae-ec49-7b7d-a3f5-a9e0b51b0c23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063768" name="019ebaaf-9227-7ea5-acc8-70acba393d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36728" name="019ebaaf-9227-7ea5-acc8-70acba393dd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788921" name="019ebaaf-b043-7e34-8f39-7d933ecfb7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801625" name="019ebaaf-b043-7e34-8f39-7d933ecfb73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754835" name="019ebab0-2582-759d-8cfb-94e8a6c8c3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738239" name="019ebab0-2582-759d-8cfb-94e8a6c8c3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335482" name="019ebab0-5106-7784-a25e-22b3afb85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907274" name="019ebab0-5106-7784-a25e-22b3afb85fd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0063627" name="019ebab3-3bd7-79b9-911d-48a7f03789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735162" name="019ebab3-3bd7-79b9-911d-48a7f037898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727689" name="019ebab3-5e3c-71cd-a6a9-7532cbee59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766567" name="019ebab3-5e3c-71cd-a6a9-7532cbee59b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170872" name="019ebab3-d16c-7e85-a4e0-fb200cdce5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059888" name="019ebab3-d16c-7e85-a4e0-fb200cdce50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148403" name="019ebab3-ea2a-746d-b4fb-145b0161b2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633873" name="019ebab3-ea2a-746d-b4fb-145b0161b23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142928" name="019ebab6-1e32-77e3-b69f-a0735beff3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464759" name="019ebab6-1e32-77e3-b69f-a0735beff31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307392" name="019ebab6-346d-7dca-905e-bbe4579cb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991832" name="019ebab6-346d-7dca-905e-bbe4579cbe98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Sonnhaldenstrasse 10, Uitikon</w:t>
          </w:r>
        </w:p>
        <w:p>
          <w:pPr>
            <w:spacing w:before="0" w:after="0"/>
          </w:pPr>
          <w:r>
            <w:t>877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