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Öltank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Boiler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Klebstoffe </w:t>
            </w:r>
          </w:p>
          <w:p>
            <w:pPr>
              <w:spacing w:before="0" w:after="0" w:line="240" w:lineRule="auto"/>
            </w:pPr>
            <w:r>
              <w:t>Teppich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17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Holzdecke </w:t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Buacherweg 15, Niederrohrdorf</w:t>
          </w:r>
        </w:p>
        <w:p>
          <w:pPr>
            <w:spacing w:before="0" w:after="0"/>
          </w:pPr>
          <w:r>
            <w:t>DN 973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