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Buacherweg 15, Niederrohrdorf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0260193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784344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