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 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9534970" name="019ecb6c-dfc4-775a-88a1-8bc81e6c7d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163619" name="019ecb6c-dfc4-775a-88a1-8bc81e6c7d7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782845" name="019ecb6d-247c-714f-82c9-99d7f11051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560523" name="019ecb6d-247c-714f-82c9-99d7f110515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4928133" name="019ecb6f-867e-7df7-869d-440c81d26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028484" name="019ecb6f-867e-7df7-869d-440c81d2660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5967699" name="019ecb6f-b66e-797d-aa5b-d489c09f42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738090" name="019ecb6f-b66e-797d-aa5b-d489c09f426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9462463" name="019ecb70-a6d9-7e9a-97cb-1639929c5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004627" name="019ecb70-a6d9-7e9a-97cb-1639929c597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261736" name="019ecb71-30e0-7601-8b91-bc2a19e1a7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323518" name="019ecb71-30e0-7601-8b91-bc2a19e1a7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8380641" name="019ecb7c-7e1e-7b1a-aef9-3f906937f2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686203" name="019ecb7c-7e1e-7b1a-aef9-3f906937f26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403884" name="019ecb7c-e0ee-7585-9bc2-6c4f2bdf35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109141" name="019ecb7c-e0ee-7585-9bc2-6c4f2bdf35c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3501734" name="019ecb7d-801b-7783-bc72-fc1af39450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437186" name="019ecb7d-801b-7783-bc72-fc1af39450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210913" name="019ecb7d-a5fb-79fe-9120-fce58a252d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047385" name="019ecb7d-a5fb-79fe-9120-fce58a252dd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327127" name="019ecb7f-4fa6-781b-8498-6931190df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084882" name="019ecb7f-4fa6-781b-8498-6931190dfc9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83950136" name="019ecb7e-dd57-7c53-936e-28db0cb8bc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375969" name="019ecb7e-dd57-7c53-936e-28db0cb8bcf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30834" name="019ecb97-00a2-76eb-b9b4-df0d357991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265685" name="019ecb97-00a2-76eb-b9b4-df0d3579911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158663" name="019ecb97-202b-7f0a-bd1a-8a63721f49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162850" name="019ecb97-202b-7f0a-bd1a-8a63721f49c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0014070" name="019ecb98-15b0-711a-85fe-32f39ce53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741049" name="019ecb98-15b0-711a-85fe-32f39ce53ac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5036584" name="019ecb98-5f1b-7e70-b925-93d5a6079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930630" name="019ecb98-5f1b-7e70-b925-93d5a607907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57600590" name="019ecb99-42e7-7880-95e7-2793928cf4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533971" name="019ecb99-42e7-7880-95e7-2793928cf44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811120" name="019ecb99-80bd-77db-aa30-c6024d0a6b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388565" name="019ecb99-80bd-77db-aa30-c6024d0a6b2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Cheminée/Boden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03077591" name="019ecb9a-4a70-7510-92d7-2c9ead433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95967" name="019ecb9a-4a70-7510-92d7-2c9ead43349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141514" name="019ecb9a-66b9-7827-b504-e46afa0774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078032" name="019ecb9a-66b9-7827-b504-e46afa0774f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88398608" name="019ecb9b-66d7-79d1-8cbc-5868bc28fc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136550" name="019ecb9b-66d7-79d1-8cbc-5868bc28fce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6540080" name="019ecb9b-b3ac-7681-ab90-03ff0b2cb6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163165" name="019ecb9b-b3ac-7681-ab90-03ff0b2cb6c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95868893" name="019ecbb2-9d93-76be-b531-fa0e902266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429112" name="019ecbb2-9d93-76be-b531-fa0e9022667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812933" name="019ecbb2-b654-7482-b9e9-8f81ad6ccf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374811" name="019ecbb2-b654-7482-b9e9-8f81ad6ccff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95823736" name="019ecbb3-7f4e-70aa-b683-8c0831c13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02169" name="019ecbb3-7f4e-70aa-b683-8c0831c13b9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024530" name="019ecbb3-a255-73c5-9044-fa148c72d2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974615" name="019ecbb3-a255-73c5-9044-fa148c72d26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57614325" name="019ecbb4-948d-736f-a4d2-987a53ac60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853368" name="019ecbb4-948d-736f-a4d2-987a53ac60a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7649244" name="019ecbb5-131f-7c0b-b380-9a928b35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741784" name="019ecbb5-131f-7c0b-b380-9a928b35b4c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347887" name="019ecbb5-bad1-7773-ad91-814fa2ecd7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181594" name="019ecbb5-bad1-7773-ad91-814fa2ecd78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132062" name="019ecbb5-d2cf-7d73-bd10-184df6821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524437" name="019ecbb5-d2cf-7d73-bd10-184df68217c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Kinder-Schlafzimmer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5091284" name="019ecbb6-9f36-7021-8ecf-dd383f00cf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092502" name="019ecbb6-9f36-7021-8ecf-dd383f00cf9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4010281" name="019ecbb6-d4d6-7a73-8a1f-3eb7f289bf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973511" name="019ecbb6-d4d6-7a73-8a1f-3eb7f289bf1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193483" name="019ecbbe-0de8-78f3-918b-815488fdc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1961" name="019ecbbe-0de8-78f3-918b-815488fdc70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5606356" name="019ecbbe-326e-71a7-8ca2-396765a12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300633" name="019ecbbe-326e-71a7-8ca2-396765a1276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Dachabdeckung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68478781" name="019ecbbf-35f4-7c00-9016-280298450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98665" name="019ecbbf-35f4-7c00-9016-280298450da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138048481" name="019ecbbf-7f6d-76b4-a78e-a031a74a7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992763" name="019ecbbf-7f6d-76b4-a78e-a031a74a7bf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Buacherweg 15, Niederrohrdorf</w:t>
          </w:r>
        </w:p>
        <w:p>
          <w:pPr>
            <w:spacing w:before="0" w:after="0"/>
          </w:pPr>
          <w:r>
            <w:t>DN 973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