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Hallenbad. Speerstrasse 95, 8820 Wädenswil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DN 981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29050" cy="2880000"/>
            <wp:effectExtent l="0" t="0" r="0" b="0"/>
            <wp:docPr id="1570777414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2042901222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