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80.00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Parkettboden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Nussbaumweg 31, Bottmingen</w:t>
          </w:r>
        </w:p>
        <w:p>
          <w:pPr>
            <w:spacing w:before="0" w:after="0"/>
          </w:pPr>
          <w:r>
            <w:t>DN 984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