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Nussbaumweg 31, Bottmingen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965685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7012469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