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OG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Gelblichen Teppichkleber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19368320" name="019eca1b-5f8f-7bb4-8c3c-5e07ef53fa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0062271" name="019eca1b-5f8f-7bb4-8c3c-5e07ef53fa8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4536407" name="019eca1b-b520-7b2f-a38f-14434199dc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2855882" name="019eca1b-b520-7b2f-a38f-14434199dc0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Kinder-Schlafzimmer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32702041" name="019eca1c-c64c-7204-8899-19a24eacf5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9164556" name="019eca1c-c64c-7204-8899-19a24eacf542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9687299" name="019eca1c-fb18-7289-9071-2602eaad90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1691909" name="019eca1c-fb18-7289-9071-2602eaad900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EG-OG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60273460" name="019eca1e-98fb-7377-9ef6-038bc83707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7655907" name="019eca1e-98fb-7377-9ef6-038bc83707b4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2502322" name="019eca1e-cd72-75a9-85a5-0e069554b2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250782" name="019eca1e-cd72-75a9-85a5-0e069554b2c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0615540" name="019eca22-aa5f-7d22-8bb4-445a3a3448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6221740" name="019eca22-aa5f-7d22-8bb4-445a3a3448a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6534399" name="019eca22-e776-76bd-b39b-81d2762876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3897013" name="019eca22-e776-76bd-b39b-81d2762876ea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15123282" name="019eca23-a6c5-74f7-aa00-817f42621b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2676617" name="019eca23-a6c5-74f7-aa00-817f42621b6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9774453" name="019eca24-040e-7c71-83f1-1f2973db42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7380987" name="019eca24-040e-7c71-83f1-1f2973db42aa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Elternschlafzimmer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80468441" name="019eca24-d4a5-79bc-badd-8b2d9e74e7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1328172" name="019eca24-d4a5-79bc-badd-8b2d9e74e75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96250593" name="019eca25-38bb-7f38-a601-f7c73e8c9e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4187418" name="019eca25-38bb-7f38-a601-f7c73e8c9e3a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84842507" name="019eca5b-0481-7061-ad18-9f83ad4c75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0303698" name="019eca5b-0481-7061-ad18-9f83ad4c756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41274307" name="019eca5b-8b8f-7570-91d3-a22a9b4baf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5292866" name="019eca5b-8b8f-7570-91d3-a22a9b4bafdd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12046753" name="019eca5c-566c-7a96-9f08-9195b506a0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9819231" name="019eca5c-566c-7a96-9f08-9195b506a01f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23505118" name="019eca5c-beb2-7f90-b2f3-7fcbb51b64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233233" name="019eca5c-beb2-7f90-b2f3-7fcbb51b646a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03960816" name="019eca5d-7165-76d9-9e31-bee0efa91c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8419735" name="019eca5d-7165-76d9-9e31-bee0efa91c34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1369199" name="019eca5d-8d4f-75f0-b78d-2096c4a73c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7389342" name="019eca5d-8d4f-75f0-b78d-2096c4a73cbb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6165479" name="019eca5e-1314-7860-b003-cadc61c579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8355830" name="019eca5e-1314-7860-b003-cadc61c579e2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7623802" name="019eca5e-3e23-7864-bcc1-f5e7e3f317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9808867" name="019eca5e-3e23-7864-bcc1-f5e7e3f3171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Dusche/ 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9491509" name="019eca5f-1cca-77c3-8151-c6282fa561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4489902" name="019eca5f-1cca-77c3-8151-c6282fa561c1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3111615" name="019eca5f-4184-7060-ae43-bc6a3a6159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7788228" name="019eca5f-4184-7060-ae43-bc6a3a6159ef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Dusche/ 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60756231" name="019eca5f-e5a4-746d-8c25-b33f1470dd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7213499" name="019eca5f-e5a4-746d-8c25-b33f1470ddc8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88228300" name="019eca60-6535-7167-a3cb-3dc7abeb13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4081408" name="019eca60-6535-7167-a3cb-3dc7abeb1304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Dusche/ 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35566575" name="019eca60-d978-7000-a0e1-5075bfd9eb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8109348" name="019eca60-d978-7000-a0e1-5075bfd9eb9c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5181740" name="019eca61-2c14-7be5-b29f-7985e1abeb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8074675" name="019eca61-2c14-7be5-b29f-7985e1abeb97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Parkettboden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13594976" name="019eca62-2305-70f1-a629-e88d615d1a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4892752" name="019eca62-2305-70f1-a629-e88d615d1a98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2616125" name="019eca62-44a4-79df-872e-30dbb2cd96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9206213" name="019eca62-44a4-79df-872e-30dbb2cd96e6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86414422" name="019eca63-48f5-77f8-9119-0f71b2a81d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4119297" name="019eca63-48f5-77f8-9119-0f71b2a81de0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1856799" name="019eca63-8e29-71fa-8dd9-79e34b3c7b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2270963" name="019eca63-8e29-71fa-8dd9-79e34b3c7bc5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69713555" name="019eca64-3fb5-7d97-b61b-07149a5c6d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9473138" name="019eca64-3fb5-7d97-b61b-07149a5c6dd9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1966153" name="019eca64-7016-76c9-ac70-e3d087733c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6258552" name="019eca64-7016-76c9-ac70-e3d087733c66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17809667" name="019eca66-b49d-75dd-84bf-19114a4d90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8452617" name="019eca66-b49d-75dd-84bf-19114a4d9011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0118965" name="019eca66-f9c1-7866-98c1-0fee089640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4089943" name="019eca66-f9c1-7866-98c1-0fee08964052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42832449" name="019eca67-c358-7294-8190-7266b291cb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4487609" name="019eca67-c358-7294-8190-7266b291cb2e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628155" name="019eca68-356b-7d42-b897-883370af3a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9758792" name="019eca68-356b-7d42-b897-883370af3ac7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3287602" name="019eca69-c180-75c6-8858-1f836bbe2b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717176" name="019eca69-c180-75c6-8858-1f836bbe2b5f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0561148" name="019eca69-de4c-7d74-a24a-d583023465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8298301" name="019eca69-de4c-7d74-a24a-d58302346562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UG-EG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45604815" name="019eca71-4da0-7378-80a5-3a884961f5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9259095" name="019eca71-4da0-7378-80a5-3a884961f5af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5343989" name="019eca71-b0e0-7405-8929-4dfc6040bf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6621967" name="019eca71-b0e0-7405-8929-4dfc6040bfa3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UG-EG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8977153" name="019eca72-8169-7725-97c1-01112d7341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7292355" name="019eca72-8169-7725-97c1-01112d7341d0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8716211" name="019eca72-db0e-74fd-b583-4f3a4a2a38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3082442" name="019eca72-db0e-74fd-b583-4f3a4a2a3823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UG </w:t>
            </w:r>
          </w:p>
          <w:p>
            <w:pPr>
              <w:spacing w:before="0" w:after="0"/>
            </w:pPr>
            <w:r>
              <w:t>EG-UG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32715173" name="019eca73-b638-7fdf-b8cb-aac0cb06d5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3378390" name="019eca73-b638-7fdf-b8cb-aac0cb06d5d7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3796261" name="019eca73-e060-741f-9b7a-5ca0441598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9068817" name="019eca73-e060-741f-9b7a-5ca044159860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Dachabdeckung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115290543" name="019eca7c-eccb-7052-a516-f749ffa0f1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0813787" name="019eca7c-eccb-7052-a516-f749ffa0f1bf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0200461" name="019eca7d-65d0-74ea-b3c7-9a3d7d9992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0325296" name="019eca7d-65d0-74ea-b3c7-9a3d7d999204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Nussbaumweg 31, Bottmingen</w:t>
          </w:r>
        </w:p>
        <w:p>
          <w:pPr>
            <w:spacing w:before="0" w:after="0"/>
          </w:pPr>
          <w:r>
            <w:t>DN 984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footer.xml" Type="http://schemas.openxmlformats.org/officeDocument/2006/relationships/footer" Id="rId5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