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Hartbertstrasse 20,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71700" cy="2880000"/>
            <wp:effectExtent l="0" t="0" r="0" b="0"/>
            <wp:docPr id="16267818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11441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