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Hartbertstrasse 20, 7000 Chur</w:t>
          </w:r>
        </w:p>
        <w:p>
          <w:pPr>
            <w:spacing w:before="0" w:after="0"/>
          </w:pPr>
          <w:r>
            <w:t>994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