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und Soensa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6016749" name="019ecb16-ee39-71a0-8e39-0dd2244c21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222205" name="019ecb16-ee39-71a0-8e39-0dd2244c21c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408916" name="019ecb17-0bd9-7442-abce-07f1db4677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830953" name="019ecb17-0bd9-7442-abce-07f1db4677b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4886051" name="019ecb18-1c12-7e46-aa96-9dddd5ae19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007465" name="019ecb18-1c12-7e46-aa96-9dddd5ae194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79932" name="019ecb18-64ac-7c51-8107-e24706c8a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780321" name="019ecb18-64ac-7c51-8107-e24706c8ab3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8289966" name="019ecb18-b19b-7443-bac7-603fc5922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740963" name="019ecb18-b19b-7443-bac7-603fc5922de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6659982" name="019ecb18-f473-7ada-b8a3-2d1ba765e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31827" name="019ecb18-f473-7ada-b8a3-2d1ba765e9a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7721230" name="019ecb19-3770-7219-9245-c37d159eb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098709" name="019ecb19-3770-7219-9245-c37d159ebeb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238618" name="019ecb19-6209-7052-a818-7be903046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679118" name="019ecb19-6209-7052-a818-7be903046ee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150268" name="019ecb19-ac2d-7e5f-808c-f7a48e4888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771361" name="019ecb19-ac2d-7e5f-808c-f7a48e4888b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5756429" name="019ecb19-c6b4-7402-b327-f3b1a83c90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851228" name="019ecb19-c6b4-7402-b327-f3b1a83c90a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090616" name="019ecb1a-59fa-72c8-9372-dbf40873fd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488013" name="019ecb1a-59fa-72c8-9372-dbf40873fde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5046832" name="019ecb1a-91e8-7c0f-b459-99e03d0a65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956984" name="019ecb1a-91e8-7c0f-b459-99e03d0a655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8964221" name="019ecb1a-d31d-7eec-9b45-625a2e5305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341132" name="019ecb1a-d31d-7eec-9b45-625a2e5305d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394061" name="019ecb1a-f623-7ab6-9512-eb51b99444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704589" name="019ecb1a-f623-7ab6-9512-eb51b994441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9679766" name="019ecb1b-5177-779d-aa0c-32fff3d562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653861" name="019ecb1b-5177-779d-aa0c-32fff3d5621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1306833" name="019ecb1b-8854-76f2-ac4c-5554bb9b77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194316" name="019ecb1b-8854-76f2-ac4c-5554bb9b771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9575051" name="019ecb1d-2cf5-7688-8524-9efbe042a5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057218" name="019ecb1d-2cf5-7688-8524-9efbe042a59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2918989" name="019ecb1d-5b5a-7657-a7b7-740e415bbe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707529" name="019ecb1d-5b5a-7657-a7b7-740e415bbe0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6495347" name="019ecb1d-c2d6-73c3-b25c-6edc28c6a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607000" name="019ecb1d-c2d6-73c3-b25c-6edc28c6ab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92823" name="019ecb1d-e150-7449-ad6c-b46f8b2eb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282035" name="019ecb1d-e150-7449-ad6c-b46f8b2eb74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18221" name="019ecb1e-c8a9-71b7-9f70-89856c8486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487725" name="019ecb1e-c8a9-71b7-9f70-89856c84866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4713805" name="019ecb1e-ea9f-73b5-b08b-30b5420d9f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57422" name="019ecb1e-ea9f-73b5-b08b-30b5420d9f2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823786" name="019ecb20-f611-7c13-bfe4-04c456031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174603" name="019ecb20-f611-7c13-bfe4-04c45603161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687609" name="019ecb21-0cc1-7cda-bcf7-c76ae96e5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402255" name="019ecb21-0cc1-7cda-bcf7-c76ae96e5a1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7181601" name="019ecb21-6956-7515-bbd5-e553e12f4c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367615" name="019ecb21-6956-7515-bbd5-e553e12f4c1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6789904" name="019ecb21-7bee-7d4e-aeab-0a6a108d8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828659" name="019ecb21-7bee-7d4e-aeab-0a6a108d843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3937510" name="019ecb22-1a9f-7271-b68c-1eaa1c63ed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543182" name="019ecb22-1a9f-7271-b68c-1eaa1c63ed9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9333653" name="019ecb22-65ec-7409-a498-f0085296d5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456636" name="019ecb22-65ec-7409-a498-f0085296d52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294421" name="019ecb23-0284-77fc-a241-60a4d726a1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226038" name="019ecb23-0284-77fc-a241-60a4d726a1d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473883" name="019ecb23-3274-7ca4-9f19-76b1b5c5b7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738985" name="019ecb23-3274-7ca4-9f19-76b1b5c5b76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Warmwasserleitung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1408232" name="019ecb24-6e05-74bd-8385-c266d949df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981212" name="019ecb24-6e05-74bd-8385-c266d949df6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176167" name="019ecb24-ad1b-7066-bfab-a735e6ec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320849" name="019ecb24-ad1b-7066-bfab-a735e6ec815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142312" name="019ecb26-1871-7476-8e61-3a1602776b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240983" name="019ecb26-1871-7476-8e61-3a1602776b6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778997"/>
                  <wp:effectExtent l="0" t="0" r="0" b="0"/>
                  <wp:docPr id="1368122739" name="019ecc23-368d-7ed3-b64b-8d02db951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571772" name="019ecc23-368d-7ed3-b64b-8d02db951b6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778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Hartbertstrasse 20, 7000 Chur</w:t>
          </w:r>
        </w:p>
        <w:p>
          <w:pPr>
            <w:spacing w:before="0" w:after="0"/>
          </w:pPr>
          <w:r>
            <w:t>994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