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Treppenhaus </w:t>
            </w:r>
          </w:p>
          <w:p>
            <w:pPr>
              <w:spacing w:before="0" w:after="0"/>
            </w:pPr>
            <w:r>
              <w:t>EG -UG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Putz 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083807822" name="019eca3e-7294-7f02-9df5-3c9d9f615b0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70313236" name="019eca3e-7294-7f02-9df5-3c9d9f615b0e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105762811" name="019eca3e-af23-7c30-af18-8a9983b9bcc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81355717" name="019eca3e-af23-7c30-af18-8a9983b9bcc3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Treppenhaus </w:t>
            </w:r>
          </w:p>
          <w:p>
            <w:pPr>
              <w:spacing w:before="0" w:after="0"/>
            </w:pPr>
            <w:r>
              <w:t>EG -UG </w:t>
            </w:r>
          </w:p>
          <w:p>
            <w:pPr>
              <w:spacing w:before="0" w:after="0"/>
            </w:pPr>
            <w:r>
              <w:t>Decke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Putz </w:t>
            </w:r>
          </w:p>
          <w:p>
            <w:pPr>
              <w:spacing w:before="0" w:after="0"/>
            </w:pPr>
            <w:r>
              <w:t>Decke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294078322" name="019eca45-ae3a-7ec8-b588-ead95a0e62a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11640034" name="019eca45-ae3a-7ec8-b588-ead95a0e62a7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462533882" name="019eca45-d369-7f72-93c3-df4359177b6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84702509" name="019eca45-d369-7f72-93c3-df4359177b6c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8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Zürcherstrasse 153, 8500 Frauenfeld</w:t>
          </w:r>
        </w:p>
        <w:p>
          <w:pPr>
            <w:spacing w:before="0" w:after="0"/>
          </w:pPr>
          <w:r>
            <w:t>991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Einzelproben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footer.xml" Type="http://schemas.openxmlformats.org/officeDocument/2006/relationships/footer" Id="rId8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