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Wibichstrasse 24, 8037 Zürich</w:t>
          </w:r>
        </w:p>
        <w:p>
          <w:pPr>
            <w:spacing w:before="0" w:after="0"/>
          </w:pPr>
          <w:r>
            <w:t>941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